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DD9EB" w14:textId="0620B19B" w:rsidR="008814FB" w:rsidRDefault="007E22B3" w:rsidP="008814FB">
      <w:pPr>
        <w:pStyle w:val="Title"/>
      </w:pPr>
      <w:r>
        <w:t>Metadata</w:t>
      </w:r>
      <w:r w:rsidR="00457DB1">
        <w:t xml:space="preserve"> management software: statement of requirements</w:t>
      </w:r>
      <w:r w:rsidR="004D4442">
        <w:t xml:space="preserve"> and response document</w:t>
      </w:r>
    </w:p>
    <w:p w14:paraId="0A1CE3A3" w14:textId="096B3C1D" w:rsidR="00457DB1" w:rsidRDefault="13763731" w:rsidP="13763731">
      <w:pPr>
        <w:pStyle w:val="Paragraphnonumbers"/>
        <w:rPr>
          <w:b/>
          <w:bCs/>
        </w:rPr>
      </w:pPr>
      <w:r w:rsidRPr="13763731">
        <w:rPr>
          <w:b/>
          <w:bCs/>
        </w:rPr>
        <w:t>Overall description</w:t>
      </w:r>
    </w:p>
    <w:p w14:paraId="46EF3F7A" w14:textId="230F0D82" w:rsidR="00457DB1" w:rsidRDefault="13763731" w:rsidP="13763731">
      <w:pPr>
        <w:pStyle w:val="Paragraphnonumbers"/>
      </w:pPr>
      <w:r>
        <w:t>NICE requires a web-based system that will allow NICE to build</w:t>
      </w:r>
      <w:r w:rsidR="00CD1595">
        <w:t xml:space="preserve">, </w:t>
      </w:r>
      <w:r>
        <w:t xml:space="preserve">manage </w:t>
      </w:r>
      <w:r w:rsidR="00CD1595">
        <w:t xml:space="preserve">and apply </w:t>
      </w:r>
      <w:r>
        <w:t xml:space="preserve">taxonomies, </w:t>
      </w:r>
      <w:proofErr w:type="gramStart"/>
      <w:r>
        <w:t>ontologies</w:t>
      </w:r>
      <w:proofErr w:type="gramEnd"/>
      <w:r>
        <w:t xml:space="preserve"> and knowledge organisation models that:</w:t>
      </w:r>
    </w:p>
    <w:p w14:paraId="5343AA50" w14:textId="45B4D915" w:rsidR="00457DB1" w:rsidRDefault="13763731" w:rsidP="13763731">
      <w:pPr>
        <w:pStyle w:val="Paragraphnonumbers"/>
        <w:numPr>
          <w:ilvl w:val="0"/>
          <w:numId w:val="1"/>
        </w:numPr>
      </w:pPr>
      <w:r w:rsidRPr="13763731">
        <w:t>adhere to appropriate standards</w:t>
      </w:r>
    </w:p>
    <w:p w14:paraId="4B711B33" w14:textId="175F754F" w:rsidR="00457DB1" w:rsidRDefault="13763731" w:rsidP="13763731">
      <w:pPr>
        <w:pStyle w:val="Paragraphnonumbers"/>
        <w:numPr>
          <w:ilvl w:val="0"/>
          <w:numId w:val="1"/>
        </w:numPr>
      </w:pPr>
      <w:r w:rsidRPr="13763731">
        <w:t>can be shared with stakeholders</w:t>
      </w:r>
    </w:p>
    <w:p w14:paraId="3AF1B774" w14:textId="3EC4E6E0" w:rsidR="00457DB1" w:rsidRDefault="13763731" w:rsidP="13763731">
      <w:pPr>
        <w:pStyle w:val="Paragraphnonumbers"/>
        <w:numPr>
          <w:ilvl w:val="0"/>
          <w:numId w:val="1"/>
        </w:numPr>
      </w:pPr>
      <w:r w:rsidRPr="13763731">
        <w:t>can be published and queried via API</w:t>
      </w:r>
    </w:p>
    <w:p w14:paraId="1A25953F" w14:textId="1385FEA2" w:rsidR="00457DB1" w:rsidRDefault="13763731" w:rsidP="13763731">
      <w:pPr>
        <w:pStyle w:val="Paragraphnonumbers"/>
        <w:numPr>
          <w:ilvl w:val="0"/>
          <w:numId w:val="1"/>
        </w:numPr>
      </w:pPr>
      <w:r w:rsidRPr="13763731">
        <w:t>can import externally developed models into our system</w:t>
      </w:r>
    </w:p>
    <w:p w14:paraId="16864E7E" w14:textId="64767CC1" w:rsidR="00CD1595" w:rsidRDefault="00CD1595" w:rsidP="3AC31E8E">
      <w:pPr>
        <w:pStyle w:val="Paragraphnonumbers"/>
        <w:numPr>
          <w:ilvl w:val="0"/>
          <w:numId w:val="1"/>
        </w:numPr>
      </w:pPr>
      <w:r>
        <w:t>can be applied to add and store metadata against collections of documents</w:t>
      </w:r>
    </w:p>
    <w:p w14:paraId="6CA9D886" w14:textId="27D0A094" w:rsidR="00457DB1" w:rsidRDefault="13763731" w:rsidP="13763731">
      <w:pPr>
        <w:pStyle w:val="Paragraph"/>
        <w:numPr>
          <w:ilvl w:val="0"/>
          <w:numId w:val="0"/>
        </w:numPr>
        <w:rPr>
          <w:b/>
          <w:bCs/>
        </w:rPr>
      </w:pPr>
      <w:r w:rsidRPr="13763731">
        <w:rPr>
          <w:b/>
          <w:bCs/>
        </w:rPr>
        <w:t>Requirements</w:t>
      </w:r>
    </w:p>
    <w:p w14:paraId="051EAE46" w14:textId="4BE428C6" w:rsidR="00457DB1" w:rsidRDefault="00457DB1" w:rsidP="13763731">
      <w:pPr>
        <w:pStyle w:val="Paragraph"/>
        <w:numPr>
          <w:ilvl w:val="0"/>
          <w:numId w:val="0"/>
        </w:numPr>
      </w:pPr>
      <w:r>
        <w:t xml:space="preserve">NICE will evaluate tenders to supply semantic management software against the following requirements. It will shortlist products based on written information provided by suppliers to show how their products meet the requirements. Those requirements shown as Essential must be met for the product to be considered for shortlisting. Suppliers of shortlisted products will </w:t>
      </w:r>
      <w:r w:rsidR="00E9761C">
        <w:t xml:space="preserve">proceed to stage </w:t>
      </w:r>
      <w:proofErr w:type="gramStart"/>
      <w:r w:rsidR="00E9761C">
        <w:t>2,</w:t>
      </w:r>
      <w:proofErr w:type="gramEnd"/>
      <w:r w:rsidR="00E9761C">
        <w:t xml:space="preserve"> </w:t>
      </w:r>
      <w:r w:rsidR="00E9761C">
        <w:lastRenderedPageBreak/>
        <w:t xml:space="preserve">NICE requires </w:t>
      </w:r>
      <w:r>
        <w:t xml:space="preserve">trial access to </w:t>
      </w:r>
      <w:r w:rsidR="00E9761C">
        <w:t>your</w:t>
      </w:r>
      <w:r>
        <w:t xml:space="preserve"> software as the final basis for NICE’s decision on which product to procure</w:t>
      </w:r>
      <w:r w:rsidR="00E9761C">
        <w:t xml:space="preserve"> (please refer to the instruction and guidance document for full details</w:t>
      </w:r>
      <w:r>
        <w:t>.</w:t>
      </w:r>
    </w:p>
    <w:tbl>
      <w:tblPr>
        <w:tblStyle w:val="TableGrid"/>
        <w:tblW w:w="0" w:type="auto"/>
        <w:tblLook w:val="04A0" w:firstRow="1" w:lastRow="0" w:firstColumn="1" w:lastColumn="0" w:noHBand="0" w:noVBand="1"/>
      </w:tblPr>
      <w:tblGrid>
        <w:gridCol w:w="4337"/>
        <w:gridCol w:w="1552"/>
        <w:gridCol w:w="1750"/>
        <w:gridCol w:w="6309"/>
      </w:tblGrid>
      <w:tr w:rsidR="005250F9" w:rsidRPr="004E759D" w14:paraId="72DBC9AB" w14:textId="77777777" w:rsidTr="00D4113C">
        <w:tc>
          <w:tcPr>
            <w:tcW w:w="4337" w:type="dxa"/>
          </w:tcPr>
          <w:p w14:paraId="6AB0BDAC" w14:textId="2D105FE5" w:rsidR="005250F9" w:rsidRPr="004E759D" w:rsidRDefault="005250F9" w:rsidP="005250F9">
            <w:pPr>
              <w:pStyle w:val="Paragraphnonumbers"/>
              <w:rPr>
                <w:b/>
                <w:bCs/>
              </w:rPr>
            </w:pPr>
            <w:r w:rsidRPr="004E759D">
              <w:rPr>
                <w:b/>
                <w:bCs/>
              </w:rPr>
              <w:t>Requirement</w:t>
            </w:r>
          </w:p>
        </w:tc>
        <w:tc>
          <w:tcPr>
            <w:tcW w:w="1552" w:type="dxa"/>
          </w:tcPr>
          <w:p w14:paraId="196963B3" w14:textId="47F043D9" w:rsidR="005250F9" w:rsidRPr="004E759D" w:rsidRDefault="005250F9" w:rsidP="00457DB1">
            <w:pPr>
              <w:pStyle w:val="Paragraphnonumbers"/>
              <w:rPr>
                <w:b/>
                <w:bCs/>
              </w:rPr>
            </w:pPr>
            <w:r w:rsidRPr="004E759D">
              <w:rPr>
                <w:b/>
                <w:bCs/>
              </w:rPr>
              <w:t>Essential / Desirable</w:t>
            </w:r>
          </w:p>
        </w:tc>
        <w:tc>
          <w:tcPr>
            <w:tcW w:w="1750" w:type="dxa"/>
          </w:tcPr>
          <w:p w14:paraId="7B22994C" w14:textId="6CD8EF0E" w:rsidR="005250F9" w:rsidRPr="004E759D" w:rsidRDefault="005250F9" w:rsidP="00457DB1">
            <w:pPr>
              <w:pStyle w:val="Paragraphnonumbers"/>
              <w:rPr>
                <w:b/>
                <w:bCs/>
              </w:rPr>
            </w:pPr>
            <w:r w:rsidRPr="004E759D">
              <w:rPr>
                <w:b/>
                <w:bCs/>
              </w:rPr>
              <w:t>Does your product meet this requirement</w:t>
            </w:r>
            <w:r w:rsidR="00315C39" w:rsidRPr="004E759D">
              <w:rPr>
                <w:b/>
                <w:bCs/>
              </w:rPr>
              <w:t xml:space="preserve">? </w:t>
            </w:r>
            <w:r w:rsidRPr="004E759D">
              <w:rPr>
                <w:b/>
                <w:bCs/>
              </w:rPr>
              <w:t>(Yes / No)</w:t>
            </w:r>
          </w:p>
        </w:tc>
        <w:tc>
          <w:tcPr>
            <w:tcW w:w="6309" w:type="dxa"/>
          </w:tcPr>
          <w:p w14:paraId="795FFF8D" w14:textId="5DE75916" w:rsidR="005250F9" w:rsidRPr="004E759D" w:rsidRDefault="005250F9" w:rsidP="00457DB1">
            <w:pPr>
              <w:pStyle w:val="Paragraphnonumbers"/>
              <w:rPr>
                <w:b/>
                <w:bCs/>
              </w:rPr>
            </w:pPr>
            <w:r w:rsidRPr="004E759D">
              <w:rPr>
                <w:b/>
                <w:bCs/>
              </w:rPr>
              <w:t>Please add any details to your answer here, including links to relevant product descriptions where appropriate</w:t>
            </w:r>
          </w:p>
        </w:tc>
      </w:tr>
      <w:tr w:rsidR="005250F9" w14:paraId="5582BC2E" w14:textId="77777777" w:rsidTr="00D4113C">
        <w:tc>
          <w:tcPr>
            <w:tcW w:w="4337" w:type="dxa"/>
          </w:tcPr>
          <w:p w14:paraId="19FD13C0" w14:textId="1827FEFE" w:rsidR="005250F9" w:rsidRDefault="005250F9" w:rsidP="003F1BED">
            <w:pPr>
              <w:pStyle w:val="Paragraphnonumbers"/>
              <w:spacing w:before="120" w:after="120"/>
            </w:pPr>
            <w:r w:rsidRPr="00D63EE4">
              <w:t xml:space="preserve">The system’s user interface (UI) supports building taxonomies. Taxonomies can be viewed, created, </w:t>
            </w:r>
            <w:proofErr w:type="gramStart"/>
            <w:r w:rsidRPr="00D63EE4">
              <w:t>edited</w:t>
            </w:r>
            <w:proofErr w:type="gramEnd"/>
            <w:r w:rsidRPr="00D63EE4">
              <w:t xml:space="preserve"> and deleted.</w:t>
            </w:r>
          </w:p>
        </w:tc>
        <w:tc>
          <w:tcPr>
            <w:tcW w:w="1552" w:type="dxa"/>
          </w:tcPr>
          <w:p w14:paraId="1CEB71C3" w14:textId="35E440C9" w:rsidR="005250F9" w:rsidRDefault="005250F9" w:rsidP="003F1BED">
            <w:pPr>
              <w:pStyle w:val="Paragraphnonumbers"/>
              <w:spacing w:before="120" w:after="120"/>
            </w:pPr>
            <w:r>
              <w:t>Essential</w:t>
            </w:r>
          </w:p>
        </w:tc>
        <w:tc>
          <w:tcPr>
            <w:tcW w:w="1750" w:type="dxa"/>
          </w:tcPr>
          <w:p w14:paraId="0F78047C" w14:textId="77777777" w:rsidR="005250F9" w:rsidRDefault="005250F9" w:rsidP="003F1BED">
            <w:pPr>
              <w:pStyle w:val="Paragraphnonumbers"/>
              <w:spacing w:before="120" w:after="120"/>
            </w:pPr>
          </w:p>
        </w:tc>
        <w:tc>
          <w:tcPr>
            <w:tcW w:w="6309" w:type="dxa"/>
          </w:tcPr>
          <w:p w14:paraId="0A50B6D5" w14:textId="7221C239" w:rsidR="005250F9" w:rsidRDefault="005250F9" w:rsidP="003F1BED">
            <w:pPr>
              <w:pStyle w:val="Paragraphnonumbers"/>
              <w:spacing w:before="120" w:after="120"/>
            </w:pPr>
          </w:p>
        </w:tc>
      </w:tr>
      <w:tr w:rsidR="005250F9" w14:paraId="0D1B67FD" w14:textId="77777777" w:rsidTr="00D4113C">
        <w:tc>
          <w:tcPr>
            <w:tcW w:w="4337" w:type="dxa"/>
          </w:tcPr>
          <w:p w14:paraId="4CD3CACE" w14:textId="44A89FE6" w:rsidR="005250F9" w:rsidRDefault="005250F9" w:rsidP="003F1BED">
            <w:pPr>
              <w:pStyle w:val="Paragraphnonumbers"/>
              <w:spacing w:before="120" w:after="120"/>
            </w:pPr>
            <w:r w:rsidRPr="00D63EE4">
              <w:rPr>
                <w:rFonts w:cs="Arial"/>
              </w:rPr>
              <w:t>Taxonomies built in the system can adhere to SKOS and SKOS-XL standards</w:t>
            </w:r>
            <w:r w:rsidR="00FE352D">
              <w:rPr>
                <w:rFonts w:cs="Arial"/>
              </w:rPr>
              <w:t>, and all SKOS and SKOS-XL elements are supported</w:t>
            </w:r>
          </w:p>
        </w:tc>
        <w:tc>
          <w:tcPr>
            <w:tcW w:w="1552" w:type="dxa"/>
          </w:tcPr>
          <w:p w14:paraId="7418320D" w14:textId="3FE6B297" w:rsidR="005250F9" w:rsidRDefault="005250F9" w:rsidP="003F1BED">
            <w:pPr>
              <w:pStyle w:val="Paragraphnonumbers"/>
              <w:spacing w:before="120" w:after="120"/>
            </w:pPr>
            <w:r>
              <w:t>Essential</w:t>
            </w:r>
          </w:p>
        </w:tc>
        <w:tc>
          <w:tcPr>
            <w:tcW w:w="1750" w:type="dxa"/>
          </w:tcPr>
          <w:p w14:paraId="5F45082B" w14:textId="77777777" w:rsidR="005250F9" w:rsidRDefault="005250F9" w:rsidP="003F1BED">
            <w:pPr>
              <w:pStyle w:val="Paragraphnonumbers"/>
              <w:spacing w:before="120" w:after="120"/>
            </w:pPr>
          </w:p>
        </w:tc>
        <w:tc>
          <w:tcPr>
            <w:tcW w:w="6309" w:type="dxa"/>
          </w:tcPr>
          <w:p w14:paraId="765745BD" w14:textId="77777777" w:rsidR="005250F9" w:rsidRDefault="005250F9" w:rsidP="003F1BED">
            <w:pPr>
              <w:pStyle w:val="Paragraphnonumbers"/>
              <w:spacing w:before="120" w:after="120"/>
            </w:pPr>
          </w:p>
        </w:tc>
      </w:tr>
      <w:tr w:rsidR="005250F9" w14:paraId="11E0EAC4" w14:textId="77777777" w:rsidTr="00D4113C">
        <w:tc>
          <w:tcPr>
            <w:tcW w:w="4337" w:type="dxa"/>
          </w:tcPr>
          <w:p w14:paraId="5C6C048B" w14:textId="7AB9FD42" w:rsidR="005250F9" w:rsidRPr="00D63EE4" w:rsidRDefault="001A5F38" w:rsidP="003F1BED">
            <w:pPr>
              <w:pStyle w:val="Paragraphnonumbers"/>
              <w:spacing w:before="120" w:after="120"/>
              <w:rPr>
                <w:rFonts w:cs="Arial"/>
              </w:rPr>
            </w:pPr>
            <w:r>
              <w:rPr>
                <w:rFonts w:cs="Arial"/>
              </w:rPr>
              <w:lastRenderedPageBreak/>
              <w:t>Third</w:t>
            </w:r>
            <w:r w:rsidR="005250F9" w:rsidRPr="00D63EE4">
              <w:rPr>
                <w:rFonts w:cs="Arial"/>
              </w:rPr>
              <w:t xml:space="preserve"> party taxonomies, that adhere to SKOS/SKOS-XL can be imported into the system</w:t>
            </w:r>
            <w:r w:rsidR="0090661F">
              <w:rPr>
                <w:rFonts w:cs="Arial"/>
              </w:rPr>
              <w:t xml:space="preserve"> </w:t>
            </w:r>
            <w:r w:rsidR="0090661F" w:rsidRPr="0090661F">
              <w:rPr>
                <w:rFonts w:cs="Arial"/>
              </w:rPr>
              <w:t xml:space="preserve">in </w:t>
            </w:r>
            <w:proofErr w:type="gramStart"/>
            <w:r w:rsidR="0090661F" w:rsidRPr="0090661F">
              <w:rPr>
                <w:rFonts w:cs="Arial"/>
              </w:rPr>
              <w:t>a number of</w:t>
            </w:r>
            <w:proofErr w:type="gramEnd"/>
            <w:r w:rsidR="0090661F" w:rsidRPr="0090661F">
              <w:rPr>
                <w:rFonts w:cs="Arial"/>
              </w:rPr>
              <w:t xml:space="preserve"> standard formats such as RDF/XML, JSON-LD, </w:t>
            </w:r>
            <w:r w:rsidR="0090661F">
              <w:rPr>
                <w:rFonts w:cs="Arial"/>
              </w:rPr>
              <w:t xml:space="preserve">and/or </w:t>
            </w:r>
            <w:r w:rsidR="0090661F" w:rsidRPr="0090661F">
              <w:rPr>
                <w:rFonts w:cs="Arial"/>
              </w:rPr>
              <w:t>CSV/Excel</w:t>
            </w:r>
          </w:p>
        </w:tc>
        <w:tc>
          <w:tcPr>
            <w:tcW w:w="1552" w:type="dxa"/>
          </w:tcPr>
          <w:p w14:paraId="36F72F73" w14:textId="7CC6D55E" w:rsidR="005250F9" w:rsidRDefault="005250F9" w:rsidP="003F1BED">
            <w:pPr>
              <w:pStyle w:val="Paragraphnonumbers"/>
              <w:spacing w:before="120" w:after="120"/>
            </w:pPr>
            <w:r>
              <w:t>Essential</w:t>
            </w:r>
          </w:p>
        </w:tc>
        <w:tc>
          <w:tcPr>
            <w:tcW w:w="1750" w:type="dxa"/>
          </w:tcPr>
          <w:p w14:paraId="43E41848" w14:textId="77777777" w:rsidR="005250F9" w:rsidRDefault="005250F9" w:rsidP="003F1BED">
            <w:pPr>
              <w:pStyle w:val="Paragraphnonumbers"/>
              <w:spacing w:before="120" w:after="120"/>
            </w:pPr>
          </w:p>
        </w:tc>
        <w:tc>
          <w:tcPr>
            <w:tcW w:w="6309" w:type="dxa"/>
          </w:tcPr>
          <w:p w14:paraId="20846344" w14:textId="2A4E4686" w:rsidR="005250F9" w:rsidRDefault="005250F9" w:rsidP="003F1BED">
            <w:pPr>
              <w:pStyle w:val="Paragraphnonumbers"/>
              <w:spacing w:before="120" w:after="120"/>
            </w:pPr>
          </w:p>
        </w:tc>
      </w:tr>
      <w:tr w:rsidR="00315C39" w14:paraId="575B043B" w14:textId="77777777" w:rsidTr="00D4113C">
        <w:tc>
          <w:tcPr>
            <w:tcW w:w="4337" w:type="dxa"/>
          </w:tcPr>
          <w:p w14:paraId="3ACC5BB9" w14:textId="2AECD673" w:rsidR="00315C39" w:rsidRPr="00D63EE4" w:rsidRDefault="00315C39" w:rsidP="003F1BED">
            <w:pPr>
              <w:pStyle w:val="Paragraphnonumbers"/>
              <w:spacing w:before="120" w:after="120"/>
              <w:rPr>
                <w:rFonts w:cs="Arial"/>
              </w:rPr>
            </w:pPr>
            <w:r w:rsidRPr="00D63EE4">
              <w:rPr>
                <w:rFonts w:cs="Arial"/>
              </w:rPr>
              <w:t xml:space="preserve">Taxonomy entities can be referenced by URIs that use </w:t>
            </w:r>
            <w:proofErr w:type="spellStart"/>
            <w:r w:rsidRPr="00D63EE4">
              <w:rPr>
                <w:rFonts w:cs="Arial"/>
              </w:rPr>
              <w:t>guids</w:t>
            </w:r>
            <w:proofErr w:type="spellEnd"/>
            <w:r w:rsidRPr="00D63EE4">
              <w:rPr>
                <w:rFonts w:cs="Arial"/>
              </w:rPr>
              <w:t xml:space="preserve"> as well as or instead of labels</w:t>
            </w:r>
            <w:r w:rsidR="00036BB6">
              <w:rPr>
                <w:rFonts w:cs="Arial"/>
              </w:rPr>
              <w:t xml:space="preserve"> </w:t>
            </w:r>
            <w:r w:rsidR="00036BB6">
              <w:t>and do not change even if names or labels within the taxonomy change</w:t>
            </w:r>
          </w:p>
        </w:tc>
        <w:tc>
          <w:tcPr>
            <w:tcW w:w="1552" w:type="dxa"/>
          </w:tcPr>
          <w:p w14:paraId="4CE7A75E" w14:textId="489C5390" w:rsidR="00315C39" w:rsidRDefault="00315C39" w:rsidP="003F1BED">
            <w:pPr>
              <w:pStyle w:val="Paragraphnonumbers"/>
              <w:spacing w:before="120" w:after="120"/>
            </w:pPr>
            <w:r>
              <w:t>Essential</w:t>
            </w:r>
          </w:p>
        </w:tc>
        <w:tc>
          <w:tcPr>
            <w:tcW w:w="1750" w:type="dxa"/>
          </w:tcPr>
          <w:p w14:paraId="6E0C8ED9" w14:textId="77777777" w:rsidR="00315C39" w:rsidRDefault="00315C39" w:rsidP="003F1BED">
            <w:pPr>
              <w:pStyle w:val="Paragraphnonumbers"/>
              <w:spacing w:before="120" w:after="120"/>
            </w:pPr>
          </w:p>
        </w:tc>
        <w:tc>
          <w:tcPr>
            <w:tcW w:w="6309" w:type="dxa"/>
          </w:tcPr>
          <w:p w14:paraId="72D10288" w14:textId="77777777" w:rsidR="00315C39" w:rsidRDefault="00315C39" w:rsidP="003F1BED">
            <w:pPr>
              <w:pStyle w:val="Paragraphnonumbers"/>
              <w:spacing w:before="120" w:after="120"/>
            </w:pPr>
          </w:p>
        </w:tc>
      </w:tr>
      <w:tr w:rsidR="00315C39" w14:paraId="29D7ABEB" w14:textId="77777777" w:rsidTr="00D4113C">
        <w:tc>
          <w:tcPr>
            <w:tcW w:w="4337" w:type="dxa"/>
          </w:tcPr>
          <w:p w14:paraId="38416E8C" w14:textId="733A4C9C" w:rsidR="00315C39" w:rsidRPr="00D63EE4" w:rsidRDefault="00315C39" w:rsidP="003F1BED">
            <w:pPr>
              <w:pStyle w:val="Paragraphnonumbers"/>
              <w:spacing w:before="120" w:after="120"/>
              <w:rPr>
                <w:rFonts w:cs="Arial"/>
              </w:rPr>
            </w:pPr>
            <w:r w:rsidRPr="00D63EE4">
              <w:rPr>
                <w:rFonts w:cs="Arial"/>
              </w:rPr>
              <w:t>Taxonomies can be exported in a range of serialisation formats</w:t>
            </w:r>
            <w:r w:rsidR="001205F0">
              <w:rPr>
                <w:rFonts w:cs="Arial"/>
              </w:rPr>
              <w:t xml:space="preserve"> </w:t>
            </w:r>
            <w:r w:rsidR="001205F0" w:rsidRPr="001205F0">
              <w:rPr>
                <w:rFonts w:cs="Arial"/>
              </w:rPr>
              <w:t xml:space="preserve">such as RDF/XML, JSON-LD, </w:t>
            </w:r>
            <w:r w:rsidR="001205F0">
              <w:rPr>
                <w:rFonts w:cs="Arial"/>
              </w:rPr>
              <w:t xml:space="preserve">and/or </w:t>
            </w:r>
            <w:r w:rsidR="001205F0" w:rsidRPr="001205F0">
              <w:rPr>
                <w:rFonts w:cs="Arial"/>
              </w:rPr>
              <w:t>CSV/Excel</w:t>
            </w:r>
          </w:p>
        </w:tc>
        <w:tc>
          <w:tcPr>
            <w:tcW w:w="1552" w:type="dxa"/>
          </w:tcPr>
          <w:p w14:paraId="413AC5D4" w14:textId="4D48FBA4" w:rsidR="00315C39" w:rsidRDefault="00315C39" w:rsidP="003F1BED">
            <w:pPr>
              <w:pStyle w:val="Paragraphnonumbers"/>
              <w:spacing w:before="120" w:after="120"/>
            </w:pPr>
            <w:r>
              <w:t>Essential</w:t>
            </w:r>
          </w:p>
        </w:tc>
        <w:tc>
          <w:tcPr>
            <w:tcW w:w="1750" w:type="dxa"/>
          </w:tcPr>
          <w:p w14:paraId="06C42F1C" w14:textId="77777777" w:rsidR="00315C39" w:rsidRDefault="00315C39" w:rsidP="003F1BED">
            <w:pPr>
              <w:pStyle w:val="Paragraphnonumbers"/>
              <w:spacing w:before="120" w:after="120"/>
            </w:pPr>
          </w:p>
        </w:tc>
        <w:tc>
          <w:tcPr>
            <w:tcW w:w="6309" w:type="dxa"/>
          </w:tcPr>
          <w:p w14:paraId="2F4FF786" w14:textId="1C0432B0" w:rsidR="00315C39" w:rsidRDefault="00315C39" w:rsidP="003F1BED">
            <w:pPr>
              <w:pStyle w:val="Paragraphnonumbers"/>
              <w:spacing w:before="120" w:after="120"/>
            </w:pPr>
          </w:p>
        </w:tc>
      </w:tr>
      <w:tr w:rsidR="00FF01D9" w14:paraId="0B3A0035" w14:textId="77777777" w:rsidTr="00D4113C">
        <w:tc>
          <w:tcPr>
            <w:tcW w:w="4337" w:type="dxa"/>
          </w:tcPr>
          <w:p w14:paraId="1521096D" w14:textId="0EBC1DC0" w:rsidR="00FF01D9" w:rsidRPr="00FF01D9" w:rsidRDefault="00FF01D9" w:rsidP="003F1BED">
            <w:pPr>
              <w:pStyle w:val="Paragraphnonumbers"/>
              <w:spacing w:before="120" w:after="120"/>
              <w:rPr>
                <w:rFonts w:cs="Arial"/>
              </w:rPr>
            </w:pPr>
            <w:r>
              <w:t xml:space="preserve">The system’s user interface (UI) supports building ontologies. </w:t>
            </w:r>
            <w:r>
              <w:lastRenderedPageBreak/>
              <w:t xml:space="preserve">Ontologies can be viewed, created, </w:t>
            </w:r>
            <w:proofErr w:type="gramStart"/>
            <w:r>
              <w:t>edited</w:t>
            </w:r>
            <w:proofErr w:type="gramEnd"/>
            <w:r>
              <w:t xml:space="preserve"> and deleted</w:t>
            </w:r>
          </w:p>
        </w:tc>
        <w:tc>
          <w:tcPr>
            <w:tcW w:w="1552" w:type="dxa"/>
          </w:tcPr>
          <w:p w14:paraId="2F736800" w14:textId="286D4D33" w:rsidR="00FF01D9" w:rsidRDefault="002721F7" w:rsidP="003F1BED">
            <w:pPr>
              <w:pStyle w:val="Paragraphnonumbers"/>
              <w:spacing w:before="120" w:after="120"/>
            </w:pPr>
            <w:r>
              <w:lastRenderedPageBreak/>
              <w:t>Essential</w:t>
            </w:r>
          </w:p>
        </w:tc>
        <w:tc>
          <w:tcPr>
            <w:tcW w:w="1750" w:type="dxa"/>
          </w:tcPr>
          <w:p w14:paraId="796993D3" w14:textId="77777777" w:rsidR="00FF01D9" w:rsidRDefault="00FF01D9" w:rsidP="003F1BED">
            <w:pPr>
              <w:pStyle w:val="Paragraphnonumbers"/>
              <w:spacing w:before="120" w:after="120"/>
            </w:pPr>
          </w:p>
        </w:tc>
        <w:tc>
          <w:tcPr>
            <w:tcW w:w="6309" w:type="dxa"/>
          </w:tcPr>
          <w:p w14:paraId="6258FEF6" w14:textId="4CCD845A" w:rsidR="00FF01D9" w:rsidRDefault="00FF01D9" w:rsidP="003F1BED">
            <w:pPr>
              <w:pStyle w:val="Paragraphnonumbers"/>
              <w:spacing w:before="120" w:after="120"/>
            </w:pPr>
          </w:p>
        </w:tc>
      </w:tr>
      <w:tr w:rsidR="00FF01D9" w14:paraId="26DB5B4A" w14:textId="77777777" w:rsidTr="00D4113C">
        <w:tc>
          <w:tcPr>
            <w:tcW w:w="4337" w:type="dxa"/>
          </w:tcPr>
          <w:p w14:paraId="497BCC63" w14:textId="075BF31A" w:rsidR="00FF01D9" w:rsidRDefault="00FF01D9" w:rsidP="003F1BED">
            <w:pPr>
              <w:pStyle w:val="Paragraphnonumbers"/>
              <w:spacing w:before="120" w:after="120"/>
            </w:pPr>
            <w:r>
              <w:t>Ontologies built in the system adhere to OWL standards</w:t>
            </w:r>
            <w:r w:rsidR="00036BB6">
              <w:t xml:space="preserve"> – all classes, </w:t>
            </w:r>
            <w:proofErr w:type="gramStart"/>
            <w:r w:rsidR="00036BB6">
              <w:t>properties</w:t>
            </w:r>
            <w:proofErr w:type="gramEnd"/>
            <w:r w:rsidR="00036BB6">
              <w:t xml:space="preserve"> and datatypes that the standard allows are supported</w:t>
            </w:r>
          </w:p>
        </w:tc>
        <w:tc>
          <w:tcPr>
            <w:tcW w:w="1552" w:type="dxa"/>
          </w:tcPr>
          <w:p w14:paraId="2D5CCD87" w14:textId="0C76B539" w:rsidR="00FF01D9" w:rsidRDefault="002721F7" w:rsidP="003F1BED">
            <w:pPr>
              <w:pStyle w:val="Paragraphnonumbers"/>
              <w:spacing w:before="120" w:after="120"/>
            </w:pPr>
            <w:r>
              <w:t>Essential</w:t>
            </w:r>
          </w:p>
        </w:tc>
        <w:tc>
          <w:tcPr>
            <w:tcW w:w="1750" w:type="dxa"/>
          </w:tcPr>
          <w:p w14:paraId="5C458C88" w14:textId="77777777" w:rsidR="00FF01D9" w:rsidRDefault="00FF01D9" w:rsidP="003F1BED">
            <w:pPr>
              <w:pStyle w:val="Paragraphnonumbers"/>
              <w:spacing w:before="120" w:after="120"/>
            </w:pPr>
          </w:p>
        </w:tc>
        <w:tc>
          <w:tcPr>
            <w:tcW w:w="6309" w:type="dxa"/>
          </w:tcPr>
          <w:p w14:paraId="732D2B19" w14:textId="77777777" w:rsidR="00FF01D9" w:rsidRDefault="00FF01D9" w:rsidP="003F1BED">
            <w:pPr>
              <w:pStyle w:val="Paragraphnonumbers"/>
              <w:spacing w:before="120" w:after="120"/>
            </w:pPr>
          </w:p>
        </w:tc>
      </w:tr>
      <w:tr w:rsidR="00FF01D9" w14:paraId="599F2952" w14:textId="77777777" w:rsidTr="00D4113C">
        <w:tc>
          <w:tcPr>
            <w:tcW w:w="4337" w:type="dxa"/>
          </w:tcPr>
          <w:p w14:paraId="6C7E2BF7" w14:textId="42F1D59A" w:rsidR="00FF01D9" w:rsidRDefault="00FF01D9" w:rsidP="003F1BED">
            <w:pPr>
              <w:pStyle w:val="Paragraphnonumbers"/>
              <w:spacing w:before="120" w:after="120"/>
            </w:pPr>
            <w:r>
              <w:t>Third party ontologies that adhere to OWL can be imported into the system</w:t>
            </w:r>
            <w:r w:rsidR="00B22C23">
              <w:t xml:space="preserve"> using JSON-LD, OWL/RDF and/or TTL</w:t>
            </w:r>
          </w:p>
        </w:tc>
        <w:tc>
          <w:tcPr>
            <w:tcW w:w="1552" w:type="dxa"/>
          </w:tcPr>
          <w:p w14:paraId="3F69A1E2" w14:textId="6BB62A52" w:rsidR="00FF01D9" w:rsidRDefault="002721F7" w:rsidP="003F1BED">
            <w:pPr>
              <w:pStyle w:val="Paragraphnonumbers"/>
              <w:spacing w:before="120" w:after="120"/>
            </w:pPr>
            <w:r>
              <w:t>Essential</w:t>
            </w:r>
          </w:p>
        </w:tc>
        <w:tc>
          <w:tcPr>
            <w:tcW w:w="1750" w:type="dxa"/>
          </w:tcPr>
          <w:p w14:paraId="52743E61" w14:textId="77777777" w:rsidR="00FF01D9" w:rsidRDefault="00FF01D9" w:rsidP="003F1BED">
            <w:pPr>
              <w:pStyle w:val="Paragraphnonumbers"/>
              <w:spacing w:before="120" w:after="120"/>
            </w:pPr>
          </w:p>
        </w:tc>
        <w:tc>
          <w:tcPr>
            <w:tcW w:w="6309" w:type="dxa"/>
          </w:tcPr>
          <w:p w14:paraId="508A02ED" w14:textId="69850BC5" w:rsidR="00FF01D9" w:rsidRDefault="00FF01D9" w:rsidP="003F1BED">
            <w:pPr>
              <w:pStyle w:val="Paragraphnonumbers"/>
              <w:spacing w:before="120" w:after="120"/>
            </w:pPr>
          </w:p>
        </w:tc>
      </w:tr>
      <w:tr w:rsidR="00FF01D9" w14:paraId="00E88B91" w14:textId="77777777" w:rsidTr="00D4113C">
        <w:tc>
          <w:tcPr>
            <w:tcW w:w="4337" w:type="dxa"/>
          </w:tcPr>
          <w:p w14:paraId="31B70E53" w14:textId="7C355279" w:rsidR="00FF01D9" w:rsidRDefault="00FF01D9" w:rsidP="003F1BED">
            <w:pPr>
              <w:pStyle w:val="Paragraphnonumbers"/>
              <w:spacing w:before="120" w:after="120"/>
            </w:pPr>
            <w:r>
              <w:t xml:space="preserve">Ontology entities can be referenced by URIs that use </w:t>
            </w:r>
            <w:proofErr w:type="spellStart"/>
            <w:r>
              <w:t>guids</w:t>
            </w:r>
            <w:proofErr w:type="spellEnd"/>
            <w:r>
              <w:t xml:space="preserve"> as well as or instead of labels</w:t>
            </w:r>
            <w:r w:rsidR="00036BB6">
              <w:t xml:space="preserve"> and do not change even if names or labels within the ontology change</w:t>
            </w:r>
          </w:p>
        </w:tc>
        <w:tc>
          <w:tcPr>
            <w:tcW w:w="1552" w:type="dxa"/>
          </w:tcPr>
          <w:p w14:paraId="56AD5FFE" w14:textId="02B55DCC" w:rsidR="00FF01D9" w:rsidRDefault="002721F7" w:rsidP="003F1BED">
            <w:pPr>
              <w:pStyle w:val="Paragraphnonumbers"/>
              <w:spacing w:before="120" w:after="120"/>
            </w:pPr>
            <w:r>
              <w:t>Essential</w:t>
            </w:r>
          </w:p>
        </w:tc>
        <w:tc>
          <w:tcPr>
            <w:tcW w:w="1750" w:type="dxa"/>
          </w:tcPr>
          <w:p w14:paraId="544864F2" w14:textId="77777777" w:rsidR="00FF01D9" w:rsidRDefault="00FF01D9" w:rsidP="003F1BED">
            <w:pPr>
              <w:pStyle w:val="Paragraphnonumbers"/>
              <w:spacing w:before="120" w:after="120"/>
            </w:pPr>
          </w:p>
        </w:tc>
        <w:tc>
          <w:tcPr>
            <w:tcW w:w="6309" w:type="dxa"/>
          </w:tcPr>
          <w:p w14:paraId="7855714D" w14:textId="0CFF87B6" w:rsidR="00FF01D9" w:rsidRDefault="00FF01D9" w:rsidP="003F1BED">
            <w:pPr>
              <w:pStyle w:val="Paragraphnonumbers"/>
              <w:spacing w:before="120" w:after="120"/>
            </w:pPr>
          </w:p>
        </w:tc>
      </w:tr>
      <w:tr w:rsidR="00FF01D9" w14:paraId="6BB31546" w14:textId="77777777" w:rsidTr="00D4113C">
        <w:tc>
          <w:tcPr>
            <w:tcW w:w="4337" w:type="dxa"/>
          </w:tcPr>
          <w:p w14:paraId="678764AC" w14:textId="570EAF76" w:rsidR="00FF01D9" w:rsidRDefault="008E08A6" w:rsidP="003F1BED">
            <w:pPr>
              <w:pStyle w:val="Paragraphnonumbers"/>
              <w:spacing w:before="120" w:after="120"/>
            </w:pPr>
            <w:r>
              <w:lastRenderedPageBreak/>
              <w:t>Ontologies can be exported in a range of serialisation formats</w:t>
            </w:r>
            <w:r w:rsidR="0090661F">
              <w:t xml:space="preserve"> </w:t>
            </w:r>
            <w:r w:rsidR="0090661F" w:rsidRPr="0090661F">
              <w:t>including OWL/RDF, JSON-LD, and TTL</w:t>
            </w:r>
          </w:p>
        </w:tc>
        <w:tc>
          <w:tcPr>
            <w:tcW w:w="1552" w:type="dxa"/>
          </w:tcPr>
          <w:p w14:paraId="502E1657" w14:textId="464E61CA" w:rsidR="00FF01D9" w:rsidRDefault="002721F7" w:rsidP="003F1BED">
            <w:pPr>
              <w:pStyle w:val="Paragraphnonumbers"/>
              <w:spacing w:before="120" w:after="120"/>
            </w:pPr>
            <w:r>
              <w:t>Essential</w:t>
            </w:r>
          </w:p>
        </w:tc>
        <w:tc>
          <w:tcPr>
            <w:tcW w:w="1750" w:type="dxa"/>
          </w:tcPr>
          <w:p w14:paraId="131BEB1D" w14:textId="77777777" w:rsidR="00FF01D9" w:rsidRDefault="00FF01D9" w:rsidP="003F1BED">
            <w:pPr>
              <w:pStyle w:val="Paragraphnonumbers"/>
              <w:spacing w:before="120" w:after="120"/>
            </w:pPr>
          </w:p>
        </w:tc>
        <w:tc>
          <w:tcPr>
            <w:tcW w:w="6309" w:type="dxa"/>
          </w:tcPr>
          <w:p w14:paraId="31177367" w14:textId="04CF4E5F" w:rsidR="00FF01D9" w:rsidRDefault="00FF01D9" w:rsidP="003F1BED">
            <w:pPr>
              <w:pStyle w:val="Paragraphnonumbers"/>
              <w:spacing w:before="120" w:after="120"/>
            </w:pPr>
          </w:p>
        </w:tc>
      </w:tr>
      <w:tr w:rsidR="008E08A6" w14:paraId="6B999AC0" w14:textId="77777777" w:rsidTr="00D4113C">
        <w:tc>
          <w:tcPr>
            <w:tcW w:w="4337" w:type="dxa"/>
          </w:tcPr>
          <w:p w14:paraId="6F47C523" w14:textId="7567C77E" w:rsidR="008E08A6" w:rsidRDefault="00A17F7D" w:rsidP="003F1BED">
            <w:pPr>
              <w:pStyle w:val="Paragraphnonumbers"/>
              <w:spacing w:before="120" w:after="120"/>
            </w:pPr>
            <w:r>
              <w:t>Taxonomies and o</w:t>
            </w:r>
            <w:r w:rsidR="008E08A6">
              <w:t xml:space="preserve">ntologies can be viewed by or shared with stakeholders for review, </w:t>
            </w:r>
            <w:proofErr w:type="gramStart"/>
            <w:r w:rsidR="008E08A6">
              <w:t>feedback</w:t>
            </w:r>
            <w:proofErr w:type="gramEnd"/>
            <w:r w:rsidR="008E08A6">
              <w:t xml:space="preserve"> and annotation/comment. Stakeholder review access to ontologies is limited to ensure they cannot make changes to models or their settings</w:t>
            </w:r>
          </w:p>
        </w:tc>
        <w:tc>
          <w:tcPr>
            <w:tcW w:w="1552" w:type="dxa"/>
          </w:tcPr>
          <w:p w14:paraId="2F62CB59" w14:textId="4ADBD274" w:rsidR="008E08A6" w:rsidRDefault="008E08A6" w:rsidP="003F1BED">
            <w:pPr>
              <w:pStyle w:val="Paragraphnonumbers"/>
              <w:spacing w:before="120" w:after="120"/>
            </w:pPr>
            <w:r>
              <w:t>Desirable</w:t>
            </w:r>
          </w:p>
        </w:tc>
        <w:tc>
          <w:tcPr>
            <w:tcW w:w="1750" w:type="dxa"/>
          </w:tcPr>
          <w:p w14:paraId="7C1FE414" w14:textId="77777777" w:rsidR="008E08A6" w:rsidRDefault="008E08A6" w:rsidP="003F1BED">
            <w:pPr>
              <w:pStyle w:val="Paragraphnonumbers"/>
              <w:spacing w:before="120" w:after="120"/>
            </w:pPr>
          </w:p>
        </w:tc>
        <w:tc>
          <w:tcPr>
            <w:tcW w:w="6309" w:type="dxa"/>
          </w:tcPr>
          <w:p w14:paraId="6E7DCFCB" w14:textId="5D0E90B0" w:rsidR="008E08A6" w:rsidRDefault="008E08A6" w:rsidP="003F1BED">
            <w:pPr>
              <w:pStyle w:val="Paragraphnonumbers"/>
              <w:spacing w:before="120" w:after="120"/>
            </w:pPr>
          </w:p>
        </w:tc>
      </w:tr>
      <w:tr w:rsidR="00AF4761" w14:paraId="7145CBA3" w14:textId="77777777" w:rsidTr="00D4113C">
        <w:tc>
          <w:tcPr>
            <w:tcW w:w="4337" w:type="dxa"/>
          </w:tcPr>
          <w:p w14:paraId="2AD0F229" w14:textId="0BD04576" w:rsidR="00AF4761" w:rsidRDefault="00AF4761" w:rsidP="00AF4761">
            <w:pPr>
              <w:pStyle w:val="Paragraphnonumbers"/>
              <w:spacing w:before="120" w:after="120"/>
            </w:pPr>
            <w:r>
              <w:rPr>
                <w:rFonts w:cs="Arial"/>
              </w:rPr>
              <w:t>A complete change history is captured during taxonomy and ontology development</w:t>
            </w:r>
          </w:p>
        </w:tc>
        <w:tc>
          <w:tcPr>
            <w:tcW w:w="1552" w:type="dxa"/>
          </w:tcPr>
          <w:p w14:paraId="2CE6CCC9" w14:textId="475EEFA2" w:rsidR="00AF4761" w:rsidRDefault="00AF4761" w:rsidP="00AF4761">
            <w:pPr>
              <w:pStyle w:val="Paragraphnonumbers"/>
              <w:spacing w:before="120" w:after="120"/>
            </w:pPr>
            <w:r>
              <w:t>Essential</w:t>
            </w:r>
          </w:p>
        </w:tc>
        <w:tc>
          <w:tcPr>
            <w:tcW w:w="1750" w:type="dxa"/>
          </w:tcPr>
          <w:p w14:paraId="2D4B1635" w14:textId="77777777" w:rsidR="00AF4761" w:rsidRDefault="00AF4761" w:rsidP="00AF4761">
            <w:pPr>
              <w:pStyle w:val="Paragraphnonumbers"/>
              <w:spacing w:before="120" w:after="120"/>
            </w:pPr>
          </w:p>
        </w:tc>
        <w:tc>
          <w:tcPr>
            <w:tcW w:w="6309" w:type="dxa"/>
          </w:tcPr>
          <w:p w14:paraId="349FCB44" w14:textId="2965396C" w:rsidR="00AF4761" w:rsidRDefault="00AF4761" w:rsidP="00AF4761">
            <w:pPr>
              <w:pStyle w:val="Paragraphnonumbers"/>
              <w:spacing w:before="120" w:after="120"/>
            </w:pPr>
          </w:p>
        </w:tc>
      </w:tr>
      <w:tr w:rsidR="00AF4761" w14:paraId="4321269C" w14:textId="77777777" w:rsidTr="00D4113C">
        <w:tc>
          <w:tcPr>
            <w:tcW w:w="4337" w:type="dxa"/>
          </w:tcPr>
          <w:p w14:paraId="7918691C" w14:textId="7C5576DD" w:rsidR="00AF4761" w:rsidRDefault="00AF4761" w:rsidP="00AF4761">
            <w:pPr>
              <w:pStyle w:val="Paragraphnonumbers"/>
              <w:spacing w:before="120" w:after="120"/>
              <w:rPr>
                <w:rFonts w:cs="Arial"/>
              </w:rPr>
            </w:pPr>
            <w:r>
              <w:rPr>
                <w:rFonts w:cs="Arial"/>
              </w:rPr>
              <w:t>Taxonomy and ontology versions can be established within the system</w:t>
            </w:r>
          </w:p>
        </w:tc>
        <w:tc>
          <w:tcPr>
            <w:tcW w:w="1552" w:type="dxa"/>
          </w:tcPr>
          <w:p w14:paraId="38854431" w14:textId="175B2DDD" w:rsidR="00AF4761" w:rsidRDefault="00AF4761" w:rsidP="00AF4761">
            <w:pPr>
              <w:pStyle w:val="Paragraphnonumbers"/>
              <w:spacing w:before="120" w:after="120"/>
            </w:pPr>
            <w:r>
              <w:t>Essential</w:t>
            </w:r>
          </w:p>
        </w:tc>
        <w:tc>
          <w:tcPr>
            <w:tcW w:w="1750" w:type="dxa"/>
          </w:tcPr>
          <w:p w14:paraId="6B95F0BA" w14:textId="77777777" w:rsidR="00AF4761" w:rsidRDefault="00AF4761" w:rsidP="00AF4761">
            <w:pPr>
              <w:pStyle w:val="Paragraphnonumbers"/>
              <w:spacing w:before="120" w:after="120"/>
            </w:pPr>
          </w:p>
        </w:tc>
        <w:tc>
          <w:tcPr>
            <w:tcW w:w="6309" w:type="dxa"/>
          </w:tcPr>
          <w:p w14:paraId="7241031B" w14:textId="3EF27B15" w:rsidR="00AF4761" w:rsidRDefault="00AF4761" w:rsidP="00AF4761">
            <w:pPr>
              <w:pStyle w:val="Paragraphnonumbers"/>
              <w:spacing w:before="120" w:after="120"/>
            </w:pPr>
          </w:p>
        </w:tc>
      </w:tr>
      <w:tr w:rsidR="00AF4761" w14:paraId="5631B989" w14:textId="77777777" w:rsidTr="00D4113C">
        <w:tc>
          <w:tcPr>
            <w:tcW w:w="4337" w:type="dxa"/>
          </w:tcPr>
          <w:p w14:paraId="0D0A4CE0" w14:textId="5C7B8D19" w:rsidR="00AF4761" w:rsidRDefault="00AF4761" w:rsidP="00AF4761">
            <w:pPr>
              <w:pStyle w:val="Paragraphnonumbers"/>
              <w:spacing w:before="120" w:after="120"/>
            </w:pPr>
            <w:r>
              <w:lastRenderedPageBreak/>
              <w:t xml:space="preserve">The system allows mappings between different models to be created, viewed, </w:t>
            </w:r>
            <w:proofErr w:type="gramStart"/>
            <w:r>
              <w:t>updated</w:t>
            </w:r>
            <w:proofErr w:type="gramEnd"/>
            <w:r>
              <w:t xml:space="preserve"> and deleted</w:t>
            </w:r>
          </w:p>
        </w:tc>
        <w:tc>
          <w:tcPr>
            <w:tcW w:w="1552" w:type="dxa"/>
          </w:tcPr>
          <w:p w14:paraId="5F33D2B0" w14:textId="46F2678E" w:rsidR="00AF4761" w:rsidRDefault="00AF4761" w:rsidP="00AF4761">
            <w:pPr>
              <w:pStyle w:val="Paragraphnonumbers"/>
              <w:spacing w:before="120" w:after="120"/>
            </w:pPr>
            <w:r>
              <w:t>Essential</w:t>
            </w:r>
          </w:p>
        </w:tc>
        <w:tc>
          <w:tcPr>
            <w:tcW w:w="1750" w:type="dxa"/>
          </w:tcPr>
          <w:p w14:paraId="6226954F" w14:textId="77777777" w:rsidR="00AF4761" w:rsidRDefault="00AF4761" w:rsidP="00AF4761">
            <w:pPr>
              <w:pStyle w:val="Paragraphnonumbers"/>
              <w:spacing w:before="120" w:after="120"/>
            </w:pPr>
          </w:p>
        </w:tc>
        <w:tc>
          <w:tcPr>
            <w:tcW w:w="6309" w:type="dxa"/>
          </w:tcPr>
          <w:p w14:paraId="7D3ADCB3" w14:textId="5ED17D28" w:rsidR="00AF4761" w:rsidRDefault="00AF4761" w:rsidP="00AF4761">
            <w:pPr>
              <w:pStyle w:val="Paragraphnonumbers"/>
              <w:spacing w:before="120" w:after="120"/>
            </w:pPr>
          </w:p>
        </w:tc>
      </w:tr>
      <w:tr w:rsidR="00551796" w14:paraId="70A87CE9" w14:textId="77777777" w:rsidTr="00D4113C">
        <w:tc>
          <w:tcPr>
            <w:tcW w:w="4337" w:type="dxa"/>
          </w:tcPr>
          <w:p w14:paraId="66D4B9AE" w14:textId="20D1A820" w:rsidR="00551796" w:rsidRDefault="00551796" w:rsidP="00551796">
            <w:pPr>
              <w:pStyle w:val="Paragraphnonumbers"/>
              <w:spacing w:before="120" w:after="120"/>
            </w:pPr>
            <w:r w:rsidRPr="009135AB">
              <w:t>Browser-based UIs support mainstream modern browsers including Chrome</w:t>
            </w:r>
          </w:p>
        </w:tc>
        <w:tc>
          <w:tcPr>
            <w:tcW w:w="1552" w:type="dxa"/>
          </w:tcPr>
          <w:p w14:paraId="09E4395B" w14:textId="262B9CC2" w:rsidR="00551796" w:rsidRDefault="00551796" w:rsidP="00551796">
            <w:pPr>
              <w:pStyle w:val="Paragraphnonumbers"/>
              <w:spacing w:before="120" w:after="120"/>
            </w:pPr>
            <w:r>
              <w:t>Essential</w:t>
            </w:r>
          </w:p>
        </w:tc>
        <w:tc>
          <w:tcPr>
            <w:tcW w:w="1750" w:type="dxa"/>
          </w:tcPr>
          <w:p w14:paraId="1379162D" w14:textId="77777777" w:rsidR="00551796" w:rsidRDefault="00551796" w:rsidP="00551796">
            <w:pPr>
              <w:pStyle w:val="Paragraphnonumbers"/>
              <w:spacing w:before="120" w:after="120"/>
            </w:pPr>
          </w:p>
        </w:tc>
        <w:tc>
          <w:tcPr>
            <w:tcW w:w="6309" w:type="dxa"/>
          </w:tcPr>
          <w:p w14:paraId="27548614" w14:textId="0B5F503C" w:rsidR="00551796" w:rsidRDefault="00551796" w:rsidP="00551796">
            <w:pPr>
              <w:pStyle w:val="Paragraphnonumbers"/>
              <w:spacing w:before="120" w:after="120"/>
            </w:pPr>
          </w:p>
        </w:tc>
      </w:tr>
      <w:tr w:rsidR="00551796" w14:paraId="18143209" w14:textId="77777777" w:rsidTr="00D4113C">
        <w:tc>
          <w:tcPr>
            <w:tcW w:w="4337" w:type="dxa"/>
          </w:tcPr>
          <w:p w14:paraId="3AB5BA54" w14:textId="2C429692" w:rsidR="00551796" w:rsidRDefault="00551796" w:rsidP="00551796">
            <w:pPr>
              <w:pStyle w:val="Paragraphnonumbers"/>
              <w:spacing w:before="120" w:after="120"/>
            </w:pPr>
            <w:r>
              <w:t>Browser-based UIs meet WCAG2.1 Level AA compliance</w:t>
            </w:r>
          </w:p>
        </w:tc>
        <w:tc>
          <w:tcPr>
            <w:tcW w:w="1552" w:type="dxa"/>
          </w:tcPr>
          <w:p w14:paraId="68BA093F" w14:textId="21C626B6" w:rsidR="00551796" w:rsidRDefault="00551796" w:rsidP="00551796">
            <w:pPr>
              <w:pStyle w:val="Paragraphnonumbers"/>
              <w:spacing w:before="120" w:after="120"/>
            </w:pPr>
            <w:r>
              <w:t>Desirable</w:t>
            </w:r>
          </w:p>
        </w:tc>
        <w:tc>
          <w:tcPr>
            <w:tcW w:w="1750" w:type="dxa"/>
          </w:tcPr>
          <w:p w14:paraId="4401A2D5" w14:textId="77777777" w:rsidR="00551796" w:rsidRDefault="00551796" w:rsidP="00551796">
            <w:pPr>
              <w:pStyle w:val="Paragraphnonumbers"/>
              <w:spacing w:before="120" w:after="120"/>
            </w:pPr>
          </w:p>
        </w:tc>
        <w:tc>
          <w:tcPr>
            <w:tcW w:w="6309" w:type="dxa"/>
          </w:tcPr>
          <w:p w14:paraId="0DD0A344" w14:textId="77777777" w:rsidR="00551796" w:rsidRDefault="00551796" w:rsidP="00551796">
            <w:pPr>
              <w:pStyle w:val="Paragraphnonumbers"/>
              <w:spacing w:before="120" w:after="120"/>
            </w:pPr>
          </w:p>
        </w:tc>
      </w:tr>
      <w:tr w:rsidR="00551796" w14:paraId="01DF6EA4" w14:textId="77777777" w:rsidTr="00D4113C">
        <w:tc>
          <w:tcPr>
            <w:tcW w:w="4337" w:type="dxa"/>
          </w:tcPr>
          <w:p w14:paraId="410066CA" w14:textId="1D17E0B0" w:rsidR="00551796" w:rsidRDefault="00551796" w:rsidP="00551796">
            <w:pPr>
              <w:pStyle w:val="Paragraphnonumbers"/>
            </w:pPr>
            <w:r w:rsidRPr="008450C7">
              <w:t>All aspects of the software and its usage are documented, and the documentation is up to date and easily accessible</w:t>
            </w:r>
          </w:p>
        </w:tc>
        <w:tc>
          <w:tcPr>
            <w:tcW w:w="1552" w:type="dxa"/>
          </w:tcPr>
          <w:p w14:paraId="47743085" w14:textId="7373A69B" w:rsidR="00551796" w:rsidRDefault="00551796" w:rsidP="00551796">
            <w:pPr>
              <w:pStyle w:val="Paragraphnonumbers"/>
            </w:pPr>
            <w:r>
              <w:t>Essential</w:t>
            </w:r>
          </w:p>
        </w:tc>
        <w:tc>
          <w:tcPr>
            <w:tcW w:w="1750" w:type="dxa"/>
          </w:tcPr>
          <w:p w14:paraId="4F762FB0" w14:textId="77777777" w:rsidR="00551796" w:rsidRDefault="00551796" w:rsidP="00551796">
            <w:pPr>
              <w:pStyle w:val="Paragraphnonumbers"/>
            </w:pPr>
          </w:p>
        </w:tc>
        <w:tc>
          <w:tcPr>
            <w:tcW w:w="6309" w:type="dxa"/>
          </w:tcPr>
          <w:p w14:paraId="041056D2" w14:textId="77777777" w:rsidR="00551796" w:rsidRDefault="00551796" w:rsidP="00551796">
            <w:pPr>
              <w:pStyle w:val="Paragraphnonumbers"/>
            </w:pPr>
          </w:p>
        </w:tc>
      </w:tr>
      <w:tr w:rsidR="00551796" w14:paraId="30705325" w14:textId="77777777" w:rsidTr="00D4113C">
        <w:tc>
          <w:tcPr>
            <w:tcW w:w="4337" w:type="dxa"/>
          </w:tcPr>
          <w:p w14:paraId="059A6A2A" w14:textId="65685020" w:rsidR="00551796" w:rsidRPr="008450C7" w:rsidRDefault="00551796" w:rsidP="00551796">
            <w:pPr>
              <w:pStyle w:val="Paragraphnonumbers"/>
            </w:pPr>
            <w:r>
              <w:t xml:space="preserve">External applications can be used to </w:t>
            </w:r>
            <w:r w:rsidRPr="00D80375">
              <w:t xml:space="preserve">access, </w:t>
            </w:r>
            <w:proofErr w:type="gramStart"/>
            <w:r w:rsidRPr="00D80375">
              <w:t>query</w:t>
            </w:r>
            <w:proofErr w:type="gramEnd"/>
            <w:r w:rsidRPr="00D80375">
              <w:t xml:space="preserve"> and manage </w:t>
            </w:r>
            <w:r>
              <w:t xml:space="preserve">taxonomies and ontologies </w:t>
            </w:r>
            <w:r w:rsidRPr="00D80375">
              <w:t xml:space="preserve">via </w:t>
            </w:r>
            <w:r>
              <w:t xml:space="preserve">an </w:t>
            </w:r>
            <w:r w:rsidRPr="00D80375">
              <w:t>API</w:t>
            </w:r>
          </w:p>
        </w:tc>
        <w:tc>
          <w:tcPr>
            <w:tcW w:w="1552" w:type="dxa"/>
          </w:tcPr>
          <w:p w14:paraId="0FE78814" w14:textId="4F15C0E5" w:rsidR="00551796" w:rsidRDefault="00551796" w:rsidP="00551796">
            <w:pPr>
              <w:pStyle w:val="Paragraphnonumbers"/>
            </w:pPr>
            <w:r>
              <w:t>Essential</w:t>
            </w:r>
          </w:p>
        </w:tc>
        <w:tc>
          <w:tcPr>
            <w:tcW w:w="1750" w:type="dxa"/>
          </w:tcPr>
          <w:p w14:paraId="405C314C" w14:textId="77777777" w:rsidR="00551796" w:rsidRDefault="00551796" w:rsidP="00551796">
            <w:pPr>
              <w:pStyle w:val="Paragraphnonumbers"/>
            </w:pPr>
          </w:p>
        </w:tc>
        <w:tc>
          <w:tcPr>
            <w:tcW w:w="6309" w:type="dxa"/>
          </w:tcPr>
          <w:p w14:paraId="2BDBF5C5" w14:textId="77777777" w:rsidR="00551796" w:rsidRDefault="00551796" w:rsidP="00551796">
            <w:pPr>
              <w:pStyle w:val="Paragraphnonumbers"/>
            </w:pPr>
          </w:p>
        </w:tc>
      </w:tr>
      <w:tr w:rsidR="00551796" w14:paraId="23241FD2" w14:textId="77777777" w:rsidTr="00D4113C">
        <w:tc>
          <w:tcPr>
            <w:tcW w:w="4337" w:type="dxa"/>
          </w:tcPr>
          <w:p w14:paraId="3F3358C0" w14:textId="53D0D2E3" w:rsidR="00551796" w:rsidRPr="008450C7" w:rsidRDefault="00551796" w:rsidP="00551796">
            <w:pPr>
              <w:pStyle w:val="Paragraphnonumbers"/>
            </w:pPr>
            <w:r>
              <w:lastRenderedPageBreak/>
              <w:t xml:space="preserve">The </w:t>
            </w:r>
            <w:r w:rsidRPr="008450C7">
              <w:t xml:space="preserve">API </w:t>
            </w:r>
            <w:r>
              <w:t xml:space="preserve">used by the system </w:t>
            </w:r>
            <w:r w:rsidRPr="008450C7">
              <w:t xml:space="preserve">is documented using machine-readable API description languages such as </w:t>
            </w:r>
            <w:proofErr w:type="spellStart"/>
            <w:r w:rsidRPr="008450C7">
              <w:t>OpenAPI</w:t>
            </w:r>
            <w:proofErr w:type="spellEnd"/>
            <w:r w:rsidRPr="008450C7">
              <w:t xml:space="preserve">, RAML or </w:t>
            </w:r>
            <w:proofErr w:type="spellStart"/>
            <w:r w:rsidRPr="008450C7">
              <w:t>GraphQL</w:t>
            </w:r>
            <w:proofErr w:type="spellEnd"/>
            <w:r w:rsidRPr="008450C7">
              <w:t xml:space="preserve"> SDL</w:t>
            </w:r>
          </w:p>
        </w:tc>
        <w:tc>
          <w:tcPr>
            <w:tcW w:w="1552" w:type="dxa"/>
          </w:tcPr>
          <w:p w14:paraId="2FE093FE" w14:textId="6C43FCAF" w:rsidR="00551796" w:rsidRDefault="00551796" w:rsidP="00551796">
            <w:pPr>
              <w:pStyle w:val="Paragraphnonumbers"/>
            </w:pPr>
            <w:r>
              <w:t>Desirable</w:t>
            </w:r>
          </w:p>
        </w:tc>
        <w:tc>
          <w:tcPr>
            <w:tcW w:w="1750" w:type="dxa"/>
          </w:tcPr>
          <w:p w14:paraId="559A53BC" w14:textId="77777777" w:rsidR="00551796" w:rsidRDefault="00551796" w:rsidP="00551796">
            <w:pPr>
              <w:pStyle w:val="Paragraphnonumbers"/>
            </w:pPr>
          </w:p>
        </w:tc>
        <w:tc>
          <w:tcPr>
            <w:tcW w:w="6309" w:type="dxa"/>
          </w:tcPr>
          <w:p w14:paraId="1C8B32AF" w14:textId="77777777" w:rsidR="00551796" w:rsidRDefault="00551796" w:rsidP="00551796">
            <w:pPr>
              <w:pStyle w:val="Paragraphnonumbers"/>
            </w:pPr>
          </w:p>
        </w:tc>
      </w:tr>
      <w:tr w:rsidR="00551796" w14:paraId="0F924BDC" w14:textId="77777777" w:rsidTr="00D4113C">
        <w:tc>
          <w:tcPr>
            <w:tcW w:w="4337" w:type="dxa"/>
          </w:tcPr>
          <w:p w14:paraId="0C7C47C8" w14:textId="4CAAC8F1" w:rsidR="00551796" w:rsidRDefault="00CD1595" w:rsidP="3AC31E8E">
            <w:pPr>
              <w:pStyle w:val="Paragraphnonumbers"/>
            </w:pPr>
            <w:r>
              <w:t xml:space="preserve">The system provides functionality to apply </w:t>
            </w:r>
            <w:r w:rsidR="023A93A7">
              <w:t>taxonomies or ontologies to provide metadata for collections of documents</w:t>
            </w:r>
          </w:p>
        </w:tc>
        <w:tc>
          <w:tcPr>
            <w:tcW w:w="1552" w:type="dxa"/>
          </w:tcPr>
          <w:p w14:paraId="16DA81B3" w14:textId="3B6F3934" w:rsidR="00551796" w:rsidRDefault="023A93A7" w:rsidP="3AC31E8E">
            <w:pPr>
              <w:pStyle w:val="Paragraphnonumbers"/>
            </w:pPr>
            <w:r>
              <w:t>Essential</w:t>
            </w:r>
          </w:p>
        </w:tc>
        <w:tc>
          <w:tcPr>
            <w:tcW w:w="1750" w:type="dxa"/>
          </w:tcPr>
          <w:p w14:paraId="57AE72CA" w14:textId="77777777" w:rsidR="00551796" w:rsidRDefault="00551796" w:rsidP="50CBBF37">
            <w:pPr>
              <w:pStyle w:val="Paragraphnonumbers"/>
              <w:rPr>
                <w:highlight w:val="yellow"/>
              </w:rPr>
            </w:pPr>
          </w:p>
        </w:tc>
        <w:tc>
          <w:tcPr>
            <w:tcW w:w="6309" w:type="dxa"/>
          </w:tcPr>
          <w:p w14:paraId="5A768327" w14:textId="77777777" w:rsidR="00551796" w:rsidRDefault="00551796" w:rsidP="50CBBF37">
            <w:pPr>
              <w:pStyle w:val="Paragraphnonumbers"/>
              <w:rPr>
                <w:highlight w:val="yellow"/>
              </w:rPr>
            </w:pPr>
          </w:p>
        </w:tc>
      </w:tr>
      <w:tr w:rsidR="00232C28" w14:paraId="61C446DF" w14:textId="77777777" w:rsidTr="00D4113C">
        <w:tc>
          <w:tcPr>
            <w:tcW w:w="4337" w:type="dxa"/>
          </w:tcPr>
          <w:p w14:paraId="4F30C824" w14:textId="554D524C" w:rsidR="00232C28" w:rsidRDefault="023A93A7" w:rsidP="3AC31E8E">
            <w:pPr>
              <w:pStyle w:val="Paragraphnonumbers"/>
            </w:pPr>
            <w:r>
              <w:t>The system provides functionality to hold and manage document metadata</w:t>
            </w:r>
          </w:p>
        </w:tc>
        <w:tc>
          <w:tcPr>
            <w:tcW w:w="1552" w:type="dxa"/>
          </w:tcPr>
          <w:p w14:paraId="1D7AFED2" w14:textId="267D811E" w:rsidR="00232C28" w:rsidRDefault="023A93A7" w:rsidP="3AC31E8E">
            <w:pPr>
              <w:pStyle w:val="Paragraphnonumbers"/>
            </w:pPr>
            <w:r>
              <w:t>Essential</w:t>
            </w:r>
          </w:p>
        </w:tc>
        <w:tc>
          <w:tcPr>
            <w:tcW w:w="1750" w:type="dxa"/>
          </w:tcPr>
          <w:p w14:paraId="128E8DCB" w14:textId="77777777" w:rsidR="00232C28" w:rsidRDefault="00232C28" w:rsidP="50CBBF37">
            <w:pPr>
              <w:pStyle w:val="Paragraphnonumbers"/>
              <w:rPr>
                <w:highlight w:val="yellow"/>
              </w:rPr>
            </w:pPr>
          </w:p>
        </w:tc>
        <w:tc>
          <w:tcPr>
            <w:tcW w:w="6309" w:type="dxa"/>
          </w:tcPr>
          <w:p w14:paraId="01E24D83" w14:textId="77777777" w:rsidR="00232C28" w:rsidRDefault="00232C28" w:rsidP="50CBBF37">
            <w:pPr>
              <w:pStyle w:val="Paragraphnonumbers"/>
              <w:rPr>
                <w:highlight w:val="yellow"/>
              </w:rPr>
            </w:pPr>
          </w:p>
        </w:tc>
      </w:tr>
      <w:tr w:rsidR="3AC31E8E" w14:paraId="2B23E1AD" w14:textId="77777777" w:rsidTr="00D4113C">
        <w:tc>
          <w:tcPr>
            <w:tcW w:w="4337" w:type="dxa"/>
          </w:tcPr>
          <w:p w14:paraId="2234C62C" w14:textId="3CCE1252" w:rsidR="3AC31E8E" w:rsidRDefault="3AC31E8E" w:rsidP="3AC31E8E">
            <w:pPr>
              <w:pStyle w:val="Paragraphnonumbers"/>
            </w:pPr>
            <w:r>
              <w:t xml:space="preserve">The system provides functionality to use the taxonomies or ontologies it holds to </w:t>
            </w:r>
            <w:proofErr w:type="spellStart"/>
            <w:r>
              <w:t>autoclassify</w:t>
            </w:r>
            <w:proofErr w:type="spellEnd"/>
            <w:r>
              <w:t xml:space="preserve"> documents</w:t>
            </w:r>
          </w:p>
        </w:tc>
        <w:tc>
          <w:tcPr>
            <w:tcW w:w="1552" w:type="dxa"/>
          </w:tcPr>
          <w:p w14:paraId="3C524A3D" w14:textId="03B1102F" w:rsidR="3AC31E8E" w:rsidRDefault="3AC31E8E" w:rsidP="3AC31E8E">
            <w:pPr>
              <w:pStyle w:val="Paragraphnonumbers"/>
            </w:pPr>
            <w:r>
              <w:t>Desirable</w:t>
            </w:r>
          </w:p>
        </w:tc>
        <w:tc>
          <w:tcPr>
            <w:tcW w:w="1750" w:type="dxa"/>
          </w:tcPr>
          <w:p w14:paraId="139D4790" w14:textId="0B05A69C" w:rsidR="3AC31E8E" w:rsidRDefault="3AC31E8E" w:rsidP="3AC31E8E">
            <w:pPr>
              <w:pStyle w:val="Paragraphnonumbers"/>
              <w:rPr>
                <w:highlight w:val="yellow"/>
              </w:rPr>
            </w:pPr>
          </w:p>
        </w:tc>
        <w:tc>
          <w:tcPr>
            <w:tcW w:w="6309" w:type="dxa"/>
          </w:tcPr>
          <w:p w14:paraId="6EACCF5E" w14:textId="6F23BE96" w:rsidR="3AC31E8E" w:rsidRDefault="3AC31E8E" w:rsidP="3AC31E8E">
            <w:pPr>
              <w:pStyle w:val="Paragraphnonumbers"/>
              <w:rPr>
                <w:highlight w:val="yellow"/>
              </w:rPr>
            </w:pPr>
          </w:p>
        </w:tc>
      </w:tr>
      <w:tr w:rsidR="00551796" w14:paraId="4671486C" w14:textId="77777777" w:rsidTr="00D4113C">
        <w:tc>
          <w:tcPr>
            <w:tcW w:w="4337" w:type="dxa"/>
          </w:tcPr>
          <w:p w14:paraId="463FE7A7" w14:textId="1E2B685B" w:rsidR="00551796" w:rsidRDefault="00551796" w:rsidP="00551796">
            <w:pPr>
              <w:pStyle w:val="Paragraphnonumbers"/>
            </w:pPr>
            <w:r>
              <w:lastRenderedPageBreak/>
              <w:t>The system and its data can be hosted in the UK either by the provider as a SaaS product or by NICE through self-hosting</w:t>
            </w:r>
          </w:p>
        </w:tc>
        <w:tc>
          <w:tcPr>
            <w:tcW w:w="1552" w:type="dxa"/>
          </w:tcPr>
          <w:p w14:paraId="1CA6D88C" w14:textId="4CB6E982" w:rsidR="00551796" w:rsidRDefault="00551796" w:rsidP="00551796">
            <w:pPr>
              <w:pStyle w:val="Paragraphnonumbers"/>
            </w:pPr>
            <w:r>
              <w:t>Desirable</w:t>
            </w:r>
          </w:p>
        </w:tc>
        <w:tc>
          <w:tcPr>
            <w:tcW w:w="1750" w:type="dxa"/>
          </w:tcPr>
          <w:p w14:paraId="47CE3565" w14:textId="77777777" w:rsidR="00551796" w:rsidRDefault="00551796" w:rsidP="00551796">
            <w:pPr>
              <w:pStyle w:val="Paragraphnonumbers"/>
            </w:pPr>
          </w:p>
        </w:tc>
        <w:tc>
          <w:tcPr>
            <w:tcW w:w="6309" w:type="dxa"/>
          </w:tcPr>
          <w:p w14:paraId="4CE348EB" w14:textId="77777777" w:rsidR="00551796" w:rsidRDefault="00551796" w:rsidP="00551796">
            <w:pPr>
              <w:pStyle w:val="Paragraphnonumbers"/>
            </w:pPr>
          </w:p>
        </w:tc>
      </w:tr>
      <w:tr w:rsidR="00551796" w14:paraId="012B7186" w14:textId="77777777" w:rsidTr="00D4113C">
        <w:tc>
          <w:tcPr>
            <w:tcW w:w="4337" w:type="dxa"/>
          </w:tcPr>
          <w:p w14:paraId="666D7F6B" w14:textId="11065345" w:rsidR="00551796" w:rsidRPr="00D942A6" w:rsidRDefault="00551796" w:rsidP="00551796">
            <w:pPr>
              <w:pStyle w:val="Paragraphnonumbers"/>
            </w:pPr>
            <w:r>
              <w:t>The system provides management information about taxonomies and ontologies held within it</w:t>
            </w:r>
          </w:p>
        </w:tc>
        <w:tc>
          <w:tcPr>
            <w:tcW w:w="1552" w:type="dxa"/>
          </w:tcPr>
          <w:p w14:paraId="11BE1500" w14:textId="638607D4" w:rsidR="00551796" w:rsidRDefault="00551796" w:rsidP="00551796">
            <w:pPr>
              <w:pStyle w:val="Paragraphnonumbers"/>
            </w:pPr>
            <w:r>
              <w:t>Desirable</w:t>
            </w:r>
          </w:p>
        </w:tc>
        <w:tc>
          <w:tcPr>
            <w:tcW w:w="1750" w:type="dxa"/>
          </w:tcPr>
          <w:p w14:paraId="44384E68" w14:textId="77777777" w:rsidR="00551796" w:rsidRDefault="00551796" w:rsidP="00551796">
            <w:pPr>
              <w:pStyle w:val="Paragraphnonumbers"/>
            </w:pPr>
          </w:p>
        </w:tc>
        <w:tc>
          <w:tcPr>
            <w:tcW w:w="6309" w:type="dxa"/>
          </w:tcPr>
          <w:p w14:paraId="3F24C878" w14:textId="77777777" w:rsidR="00551796" w:rsidRDefault="00551796" w:rsidP="00551796">
            <w:pPr>
              <w:pStyle w:val="Paragraphnonumbers"/>
            </w:pPr>
          </w:p>
        </w:tc>
      </w:tr>
      <w:tr w:rsidR="00551796" w14:paraId="6A857910" w14:textId="77777777" w:rsidTr="00D4113C">
        <w:tc>
          <w:tcPr>
            <w:tcW w:w="4337" w:type="dxa"/>
          </w:tcPr>
          <w:p w14:paraId="5D0C23D6" w14:textId="17A8CEB0" w:rsidR="00551796" w:rsidRDefault="00551796" w:rsidP="00551796">
            <w:pPr>
              <w:pStyle w:val="Paragraphnonumbers"/>
            </w:pPr>
            <w:r w:rsidRPr="009135AB">
              <w:t>Reasonable steps have been taken to ensure the software, and our models, instance data and user data are secure, including the encryption of all traffic to and from the system</w:t>
            </w:r>
          </w:p>
        </w:tc>
        <w:tc>
          <w:tcPr>
            <w:tcW w:w="1552" w:type="dxa"/>
          </w:tcPr>
          <w:p w14:paraId="35C7B191" w14:textId="5502CDE7" w:rsidR="00551796" w:rsidRDefault="00551796" w:rsidP="00551796">
            <w:pPr>
              <w:pStyle w:val="Paragraphnonumbers"/>
            </w:pPr>
            <w:r>
              <w:t>Essential</w:t>
            </w:r>
          </w:p>
        </w:tc>
        <w:tc>
          <w:tcPr>
            <w:tcW w:w="1750" w:type="dxa"/>
          </w:tcPr>
          <w:p w14:paraId="48F3E5EF" w14:textId="77777777" w:rsidR="00551796" w:rsidRDefault="00551796" w:rsidP="00551796">
            <w:pPr>
              <w:pStyle w:val="Paragraphnonumbers"/>
            </w:pPr>
          </w:p>
        </w:tc>
        <w:tc>
          <w:tcPr>
            <w:tcW w:w="6309" w:type="dxa"/>
          </w:tcPr>
          <w:p w14:paraId="4FC8EEFE" w14:textId="77777777" w:rsidR="00551796" w:rsidRDefault="00551796" w:rsidP="00551796">
            <w:pPr>
              <w:pStyle w:val="Paragraphnonumbers"/>
            </w:pPr>
          </w:p>
        </w:tc>
      </w:tr>
      <w:tr w:rsidR="00551796" w14:paraId="3AAA0722" w14:textId="77777777" w:rsidTr="00D4113C">
        <w:tc>
          <w:tcPr>
            <w:tcW w:w="4337" w:type="dxa"/>
          </w:tcPr>
          <w:p w14:paraId="3F2DD6A4" w14:textId="0396264E" w:rsidR="00551796" w:rsidRPr="009135AB" w:rsidRDefault="00551796" w:rsidP="00551796">
            <w:pPr>
              <w:pStyle w:val="Paragraphnonumbers"/>
            </w:pPr>
            <w:r>
              <w:t>A service level agreement will be in place stating expected levels of system availability</w:t>
            </w:r>
          </w:p>
        </w:tc>
        <w:tc>
          <w:tcPr>
            <w:tcW w:w="1552" w:type="dxa"/>
          </w:tcPr>
          <w:p w14:paraId="5C903682" w14:textId="1B9FC4D5" w:rsidR="00551796" w:rsidRDefault="00551796" w:rsidP="00551796">
            <w:pPr>
              <w:pStyle w:val="Paragraphnonumbers"/>
            </w:pPr>
            <w:r>
              <w:t>Essential</w:t>
            </w:r>
          </w:p>
        </w:tc>
        <w:tc>
          <w:tcPr>
            <w:tcW w:w="1750" w:type="dxa"/>
          </w:tcPr>
          <w:p w14:paraId="2387FD68" w14:textId="77777777" w:rsidR="00551796" w:rsidRDefault="00551796" w:rsidP="00551796">
            <w:pPr>
              <w:pStyle w:val="Paragraphnonumbers"/>
            </w:pPr>
          </w:p>
        </w:tc>
        <w:tc>
          <w:tcPr>
            <w:tcW w:w="6309" w:type="dxa"/>
          </w:tcPr>
          <w:p w14:paraId="33115300" w14:textId="77777777" w:rsidR="00551796" w:rsidRDefault="00551796" w:rsidP="00551796">
            <w:pPr>
              <w:pStyle w:val="Paragraphnonumbers"/>
            </w:pPr>
          </w:p>
        </w:tc>
      </w:tr>
      <w:tr w:rsidR="00551796" w14:paraId="48163C11" w14:textId="77777777" w:rsidTr="00D4113C">
        <w:tc>
          <w:tcPr>
            <w:tcW w:w="4337" w:type="dxa"/>
          </w:tcPr>
          <w:p w14:paraId="665B4787" w14:textId="3F34CCB0" w:rsidR="00551796" w:rsidRDefault="00551796" w:rsidP="00551796">
            <w:pPr>
              <w:pStyle w:val="Paragraphnonumbers"/>
            </w:pPr>
            <w:r>
              <w:lastRenderedPageBreak/>
              <w:t>A service level agreement will be in place stating expected levels of support from the provider in the use of the system</w:t>
            </w:r>
          </w:p>
        </w:tc>
        <w:tc>
          <w:tcPr>
            <w:tcW w:w="1552" w:type="dxa"/>
          </w:tcPr>
          <w:p w14:paraId="56D3EC18" w14:textId="0BC3E467" w:rsidR="00551796" w:rsidRDefault="00551796" w:rsidP="00551796">
            <w:pPr>
              <w:pStyle w:val="Paragraphnonumbers"/>
            </w:pPr>
            <w:r>
              <w:t>Essential</w:t>
            </w:r>
          </w:p>
        </w:tc>
        <w:tc>
          <w:tcPr>
            <w:tcW w:w="1750" w:type="dxa"/>
          </w:tcPr>
          <w:p w14:paraId="1B153DB2" w14:textId="77777777" w:rsidR="00551796" w:rsidRDefault="00551796" w:rsidP="00551796">
            <w:pPr>
              <w:pStyle w:val="Paragraphnonumbers"/>
            </w:pPr>
          </w:p>
        </w:tc>
        <w:tc>
          <w:tcPr>
            <w:tcW w:w="6309" w:type="dxa"/>
          </w:tcPr>
          <w:p w14:paraId="18EC9B80" w14:textId="77777777" w:rsidR="00551796" w:rsidRDefault="00551796" w:rsidP="00551796">
            <w:pPr>
              <w:pStyle w:val="Paragraphnonumbers"/>
            </w:pPr>
          </w:p>
        </w:tc>
      </w:tr>
      <w:tr w:rsidR="00551796" w14:paraId="1353069A" w14:textId="77777777" w:rsidTr="00D4113C">
        <w:tc>
          <w:tcPr>
            <w:tcW w:w="4337" w:type="dxa"/>
          </w:tcPr>
          <w:p w14:paraId="3C4D6811" w14:textId="6331CFB9" w:rsidR="00551796" w:rsidRDefault="00551796" w:rsidP="00551796">
            <w:pPr>
              <w:pStyle w:val="Paragraphnonumbers"/>
            </w:pPr>
            <w:r>
              <w:t>Data is regularly backed up and can be recovered in the event of a disaster</w:t>
            </w:r>
          </w:p>
        </w:tc>
        <w:tc>
          <w:tcPr>
            <w:tcW w:w="1552" w:type="dxa"/>
          </w:tcPr>
          <w:p w14:paraId="009E19DD" w14:textId="48CBEBB4" w:rsidR="00551796" w:rsidRDefault="00551796" w:rsidP="00551796">
            <w:pPr>
              <w:pStyle w:val="Paragraphnonumbers"/>
            </w:pPr>
            <w:r>
              <w:t>Essential</w:t>
            </w:r>
          </w:p>
        </w:tc>
        <w:tc>
          <w:tcPr>
            <w:tcW w:w="1750" w:type="dxa"/>
          </w:tcPr>
          <w:p w14:paraId="4C52E3EA" w14:textId="77777777" w:rsidR="00551796" w:rsidRDefault="00551796" w:rsidP="00551796">
            <w:pPr>
              <w:pStyle w:val="Paragraphnonumbers"/>
            </w:pPr>
          </w:p>
        </w:tc>
        <w:tc>
          <w:tcPr>
            <w:tcW w:w="6309" w:type="dxa"/>
          </w:tcPr>
          <w:p w14:paraId="22FE5D6E" w14:textId="77777777" w:rsidR="00551796" w:rsidRDefault="00551796" w:rsidP="00551796">
            <w:pPr>
              <w:pStyle w:val="Paragraphnonumbers"/>
            </w:pPr>
          </w:p>
        </w:tc>
      </w:tr>
      <w:tr w:rsidR="00551796" w14:paraId="77A738B6" w14:textId="77777777" w:rsidTr="00D4113C">
        <w:tc>
          <w:tcPr>
            <w:tcW w:w="4337" w:type="dxa"/>
          </w:tcPr>
          <w:p w14:paraId="3B1F7326" w14:textId="79EEF272" w:rsidR="00551796" w:rsidRDefault="00551796" w:rsidP="00551796">
            <w:pPr>
              <w:pStyle w:val="Paragraphnonumbers"/>
            </w:pPr>
            <w:r w:rsidRPr="00DA3426">
              <w:t>Personal data held by the supplier is protected by a suitable privacy policy and personal data (if any) hosted outside of the UK is protected by appropriate privacy laws</w:t>
            </w:r>
          </w:p>
        </w:tc>
        <w:tc>
          <w:tcPr>
            <w:tcW w:w="1552" w:type="dxa"/>
          </w:tcPr>
          <w:p w14:paraId="40914FA6" w14:textId="0EC53F78" w:rsidR="00551796" w:rsidRDefault="00551796" w:rsidP="00551796">
            <w:pPr>
              <w:pStyle w:val="Paragraphnonumbers"/>
            </w:pPr>
            <w:r>
              <w:t>Essential</w:t>
            </w:r>
          </w:p>
        </w:tc>
        <w:tc>
          <w:tcPr>
            <w:tcW w:w="1750" w:type="dxa"/>
          </w:tcPr>
          <w:p w14:paraId="21A95ACA" w14:textId="77777777" w:rsidR="00551796" w:rsidRDefault="00551796" w:rsidP="00551796">
            <w:pPr>
              <w:pStyle w:val="Paragraphnonumbers"/>
            </w:pPr>
          </w:p>
        </w:tc>
        <w:tc>
          <w:tcPr>
            <w:tcW w:w="6309" w:type="dxa"/>
          </w:tcPr>
          <w:p w14:paraId="790CB5CC" w14:textId="77777777" w:rsidR="00551796" w:rsidRDefault="00551796" w:rsidP="00551796">
            <w:pPr>
              <w:pStyle w:val="Paragraphnonumbers"/>
            </w:pPr>
          </w:p>
        </w:tc>
      </w:tr>
      <w:tr w:rsidR="00551796" w14:paraId="493E667F" w14:textId="77777777" w:rsidTr="00D4113C">
        <w:tc>
          <w:tcPr>
            <w:tcW w:w="4337" w:type="dxa"/>
          </w:tcPr>
          <w:p w14:paraId="5F28839D" w14:textId="2F18AF0A" w:rsidR="00551796" w:rsidRPr="00DA3426" w:rsidRDefault="00551796" w:rsidP="00551796">
            <w:pPr>
              <w:pStyle w:val="Paragraphnonumbers"/>
            </w:pPr>
            <w:r w:rsidRPr="00764ABB">
              <w:t>The application uses standards-based authentication, i.e., OpenID Connect</w:t>
            </w:r>
            <w:r>
              <w:t xml:space="preserve"> </w:t>
            </w:r>
            <w:r w:rsidRPr="00B73737">
              <w:t xml:space="preserve">and provides the capability for the </w:t>
            </w:r>
            <w:r w:rsidRPr="00B73737">
              <w:lastRenderedPageBreak/>
              <w:t>organisation to centrally manage user access</w:t>
            </w:r>
          </w:p>
        </w:tc>
        <w:tc>
          <w:tcPr>
            <w:tcW w:w="1552" w:type="dxa"/>
          </w:tcPr>
          <w:p w14:paraId="304E10D4" w14:textId="2A1801F9" w:rsidR="00551796" w:rsidRDefault="00551796" w:rsidP="00551796">
            <w:pPr>
              <w:pStyle w:val="Paragraphnonumbers"/>
            </w:pPr>
            <w:r>
              <w:lastRenderedPageBreak/>
              <w:t>Essential</w:t>
            </w:r>
          </w:p>
        </w:tc>
        <w:tc>
          <w:tcPr>
            <w:tcW w:w="1750" w:type="dxa"/>
          </w:tcPr>
          <w:p w14:paraId="3DE852FB" w14:textId="77777777" w:rsidR="00551796" w:rsidRDefault="00551796" w:rsidP="00551796">
            <w:pPr>
              <w:pStyle w:val="Paragraphnonumbers"/>
            </w:pPr>
          </w:p>
        </w:tc>
        <w:tc>
          <w:tcPr>
            <w:tcW w:w="6309" w:type="dxa"/>
          </w:tcPr>
          <w:p w14:paraId="14C44958" w14:textId="77777777" w:rsidR="00551796" w:rsidRDefault="00551796" w:rsidP="00551796">
            <w:pPr>
              <w:pStyle w:val="Paragraphnonumbers"/>
            </w:pPr>
          </w:p>
        </w:tc>
      </w:tr>
      <w:tr w:rsidR="00551796" w14:paraId="794F7AA1" w14:textId="77777777" w:rsidTr="00D4113C">
        <w:tc>
          <w:tcPr>
            <w:tcW w:w="4337" w:type="dxa"/>
          </w:tcPr>
          <w:p w14:paraId="5F925B40" w14:textId="6233C893" w:rsidR="00551796" w:rsidRPr="00764ABB" w:rsidRDefault="00551796" w:rsidP="00551796">
            <w:pPr>
              <w:pStyle w:val="Paragraphnonumbers"/>
            </w:pPr>
            <w:r w:rsidRPr="00764ABB">
              <w:t>The application can be integrated with Azure Active Directory to provide single sign-on capabilities</w:t>
            </w:r>
          </w:p>
        </w:tc>
        <w:tc>
          <w:tcPr>
            <w:tcW w:w="1552" w:type="dxa"/>
          </w:tcPr>
          <w:p w14:paraId="0CC3A016" w14:textId="285B284A" w:rsidR="00551796" w:rsidRDefault="00551796" w:rsidP="00551796">
            <w:pPr>
              <w:pStyle w:val="Paragraphnonumbers"/>
            </w:pPr>
            <w:r>
              <w:t>Desirable</w:t>
            </w:r>
          </w:p>
        </w:tc>
        <w:tc>
          <w:tcPr>
            <w:tcW w:w="1750" w:type="dxa"/>
          </w:tcPr>
          <w:p w14:paraId="47E12CCE" w14:textId="77777777" w:rsidR="00551796" w:rsidRDefault="00551796" w:rsidP="00551796">
            <w:pPr>
              <w:pStyle w:val="Paragraphnonumbers"/>
            </w:pPr>
          </w:p>
        </w:tc>
        <w:tc>
          <w:tcPr>
            <w:tcW w:w="6309" w:type="dxa"/>
          </w:tcPr>
          <w:p w14:paraId="2480B93F" w14:textId="77777777" w:rsidR="00551796" w:rsidRDefault="00551796" w:rsidP="00551796">
            <w:pPr>
              <w:pStyle w:val="Paragraphnonumbers"/>
            </w:pPr>
          </w:p>
        </w:tc>
      </w:tr>
    </w:tbl>
    <w:p w14:paraId="1804337F" w14:textId="64FDEC3F" w:rsidR="00D4113C" w:rsidRDefault="00D4113C" w:rsidP="00D4113C">
      <w:pPr>
        <w:pStyle w:val="Numberedheading2"/>
      </w:pPr>
      <w:r>
        <w:t>Software trail</w:t>
      </w:r>
      <w:r w:rsidR="00AD70B6">
        <w:t xml:space="preserve"> (Stage 2)</w:t>
      </w:r>
    </w:p>
    <w:p w14:paraId="20E6EC89" w14:textId="63AC9CF3" w:rsidR="00D4113C" w:rsidRDefault="00D4113C" w:rsidP="00D4113C">
      <w:pPr>
        <w:pStyle w:val="NICEnormal"/>
      </w:pPr>
      <w:r>
        <w:t xml:space="preserve">Please provide a link for a trail or demo version of your software for NICE evaluators to assess should you be shortlisted to stage 2, including access details (username / password). </w:t>
      </w:r>
    </w:p>
    <w:p w14:paraId="1F4F3009" w14:textId="3E75BE4F" w:rsidR="00D4113C" w:rsidRDefault="00D4113C" w:rsidP="00D4113C">
      <w:pPr>
        <w:pStyle w:val="NICEnormal"/>
      </w:pPr>
      <w:r>
        <w:t>NICE requires access for the following:</w:t>
      </w:r>
    </w:p>
    <w:p w14:paraId="4612B890" w14:textId="23197C34" w:rsidR="00D4113C" w:rsidRDefault="00D4113C" w:rsidP="00D4113C">
      <w:pPr>
        <w:pStyle w:val="NICEnormal"/>
        <w:numPr>
          <w:ilvl w:val="0"/>
          <w:numId w:val="29"/>
        </w:numPr>
      </w:pPr>
      <w:r>
        <w:t xml:space="preserve">From </w:t>
      </w:r>
      <w:r w:rsidR="00AD70B6">
        <w:t>Thursday 10</w:t>
      </w:r>
      <w:r w:rsidR="00AD70B6">
        <w:rPr>
          <w:vertAlign w:val="superscript"/>
        </w:rPr>
        <w:t>th</w:t>
      </w:r>
      <w:r w:rsidR="00AD70B6">
        <w:t xml:space="preserve"> November to Wednesday 23</w:t>
      </w:r>
      <w:r w:rsidR="00AD70B6">
        <w:rPr>
          <w:vertAlign w:val="superscript"/>
        </w:rPr>
        <w:t>rd</w:t>
      </w:r>
      <w:r w:rsidR="00AD70B6">
        <w:t xml:space="preserve"> November: 2-week trial</w:t>
      </w:r>
    </w:p>
    <w:p w14:paraId="61E3BB7B" w14:textId="42E65D68" w:rsidR="00D4113C" w:rsidRDefault="0011205B" w:rsidP="00D4113C">
      <w:pPr>
        <w:pStyle w:val="NICEnormal"/>
        <w:numPr>
          <w:ilvl w:val="0"/>
          <w:numId w:val="29"/>
        </w:numPr>
      </w:pPr>
      <w:r>
        <w:t>Access for 5</w:t>
      </w:r>
      <w:r w:rsidR="00D4113C">
        <w:t xml:space="preserve"> evaluators</w:t>
      </w:r>
      <w:r>
        <w:t xml:space="preserve"> who will independently assess the software </w:t>
      </w:r>
      <w:r w:rsidR="00AD70B6">
        <w:t>as described in the instructions and guidance document.</w:t>
      </w:r>
    </w:p>
    <w:p w14:paraId="17DA628C" w14:textId="15E0BF6B" w:rsidR="00AD70B6" w:rsidRDefault="00AD70B6" w:rsidP="00FA0B37">
      <w:pPr>
        <w:pStyle w:val="Numberedheading2"/>
      </w:pPr>
      <w:r>
        <w:lastRenderedPageBreak/>
        <w:t>Along with your responses to the requirement above, please also include in the bid response:</w:t>
      </w:r>
    </w:p>
    <w:p w14:paraId="5049D9EE" w14:textId="3E92913B" w:rsidR="00FA0B37" w:rsidRPr="00785A70" w:rsidRDefault="00FA0B37" w:rsidP="00FA0B37">
      <w:pPr>
        <w:pStyle w:val="Numberedheading2"/>
      </w:pPr>
      <w:r>
        <w:t xml:space="preserve">Company </w:t>
      </w:r>
      <w:r w:rsidRPr="00785A70">
        <w:t xml:space="preserve">Policies </w:t>
      </w:r>
    </w:p>
    <w:p w14:paraId="3C3A6763" w14:textId="77777777" w:rsidR="00FA0B37" w:rsidRPr="00785A70" w:rsidRDefault="00FA0B37" w:rsidP="002E777C">
      <w:pPr>
        <w:pStyle w:val="NICEnormal"/>
        <w:ind w:left="66"/>
      </w:pPr>
      <w:r w:rsidRPr="00785A70">
        <w:t xml:space="preserve">As required by </w:t>
      </w:r>
      <w:r>
        <w:t>p</w:t>
      </w:r>
      <w:r w:rsidRPr="00785A70">
        <w:t xml:space="preserve">ublic </w:t>
      </w:r>
      <w:r>
        <w:t>s</w:t>
      </w:r>
      <w:r w:rsidRPr="00785A70">
        <w:t>ector regulations and in line with best practice, please provide one copy each of your organisation’s policies relating to the following:</w:t>
      </w:r>
    </w:p>
    <w:p w14:paraId="279D1855" w14:textId="6B387548" w:rsidR="00FA0B37" w:rsidRPr="00785A70" w:rsidRDefault="00FA0B37" w:rsidP="002E777C">
      <w:pPr>
        <w:numPr>
          <w:ilvl w:val="1"/>
          <w:numId w:val="27"/>
        </w:numPr>
        <w:spacing w:line="360" w:lineRule="auto"/>
        <w:ind w:left="1134"/>
        <w:jc w:val="both"/>
        <w:rPr>
          <w:rFonts w:ascii="Arial" w:hAnsi="Arial" w:cs="Arial"/>
        </w:rPr>
      </w:pPr>
      <w:r w:rsidRPr="00785A70">
        <w:rPr>
          <w:rFonts w:ascii="Arial" w:hAnsi="Arial" w:cs="Arial"/>
        </w:rPr>
        <w:t>Health and Safety</w:t>
      </w:r>
      <w:r>
        <w:rPr>
          <w:rFonts w:ascii="Arial" w:hAnsi="Arial" w:cs="Arial"/>
        </w:rPr>
        <w:t>*</w:t>
      </w:r>
    </w:p>
    <w:p w14:paraId="50BB46C6" w14:textId="6FF83E3E" w:rsidR="00FA0B37" w:rsidRPr="00785A70" w:rsidRDefault="00FA0B37" w:rsidP="002E777C">
      <w:pPr>
        <w:numPr>
          <w:ilvl w:val="1"/>
          <w:numId w:val="27"/>
        </w:numPr>
        <w:spacing w:line="360" w:lineRule="auto"/>
        <w:ind w:left="1134"/>
        <w:jc w:val="both"/>
        <w:rPr>
          <w:rFonts w:ascii="Arial" w:hAnsi="Arial" w:cs="Arial"/>
        </w:rPr>
      </w:pPr>
      <w:r w:rsidRPr="00785A70">
        <w:rPr>
          <w:rFonts w:ascii="Arial" w:hAnsi="Arial" w:cs="Arial"/>
        </w:rPr>
        <w:t>Environmental</w:t>
      </w:r>
      <w:r>
        <w:rPr>
          <w:rFonts w:ascii="Arial" w:hAnsi="Arial" w:cs="Arial"/>
        </w:rPr>
        <w:t>*</w:t>
      </w:r>
    </w:p>
    <w:p w14:paraId="3B97083A" w14:textId="2178D0BA" w:rsidR="00FA0B37" w:rsidRPr="00785A70" w:rsidRDefault="00FA0B37" w:rsidP="002E777C">
      <w:pPr>
        <w:numPr>
          <w:ilvl w:val="1"/>
          <w:numId w:val="27"/>
        </w:numPr>
        <w:spacing w:line="360" w:lineRule="auto"/>
        <w:ind w:left="1134"/>
        <w:jc w:val="both"/>
        <w:rPr>
          <w:rFonts w:ascii="Arial" w:hAnsi="Arial" w:cs="Arial"/>
        </w:rPr>
      </w:pPr>
      <w:r w:rsidRPr="00785A70">
        <w:rPr>
          <w:rFonts w:ascii="Arial" w:hAnsi="Arial" w:cs="Arial"/>
        </w:rPr>
        <w:t>Equal Opportunities and Diversity in the Work</w:t>
      </w:r>
      <w:r>
        <w:rPr>
          <w:rFonts w:ascii="Arial" w:hAnsi="Arial" w:cs="Arial"/>
        </w:rPr>
        <w:t>p</w:t>
      </w:r>
      <w:r w:rsidRPr="00785A70">
        <w:rPr>
          <w:rFonts w:ascii="Arial" w:hAnsi="Arial" w:cs="Arial"/>
        </w:rPr>
        <w:t>lace</w:t>
      </w:r>
      <w:r>
        <w:rPr>
          <w:rFonts w:ascii="Arial" w:hAnsi="Arial" w:cs="Arial"/>
        </w:rPr>
        <w:t>*</w:t>
      </w:r>
    </w:p>
    <w:p w14:paraId="2C235AEF" w14:textId="4CA7E94C" w:rsidR="00FA0B37" w:rsidRDefault="00FA0B37" w:rsidP="002E777C">
      <w:pPr>
        <w:numPr>
          <w:ilvl w:val="1"/>
          <w:numId w:val="27"/>
        </w:numPr>
        <w:spacing w:line="360" w:lineRule="auto"/>
        <w:ind w:left="1134"/>
        <w:jc w:val="both"/>
        <w:rPr>
          <w:rFonts w:ascii="Arial" w:hAnsi="Arial" w:cs="Arial"/>
        </w:rPr>
      </w:pPr>
      <w:r w:rsidRPr="00785A70">
        <w:rPr>
          <w:rFonts w:ascii="Arial" w:hAnsi="Arial" w:cs="Arial"/>
        </w:rPr>
        <w:t>Modern Slavery Act Compliance</w:t>
      </w:r>
      <w:r>
        <w:rPr>
          <w:rFonts w:ascii="Arial" w:hAnsi="Arial" w:cs="Arial"/>
        </w:rPr>
        <w:t>**</w:t>
      </w:r>
    </w:p>
    <w:p w14:paraId="63644FB3" w14:textId="77777777" w:rsidR="00FA0B37" w:rsidRPr="004C231D" w:rsidRDefault="00FA0B37" w:rsidP="00FA0B37">
      <w:pPr>
        <w:spacing w:line="360" w:lineRule="auto"/>
        <w:ind w:left="720"/>
        <w:jc w:val="both"/>
        <w:rPr>
          <w:rFonts w:ascii="Arial" w:hAnsi="Arial" w:cs="Arial"/>
          <w:sz w:val="22"/>
          <w:szCs w:val="22"/>
        </w:rPr>
      </w:pPr>
    </w:p>
    <w:p w14:paraId="1A526DCE" w14:textId="634F107D" w:rsidR="00FA0B37" w:rsidRDefault="00FA0B37" w:rsidP="00FA0B37">
      <w:pPr>
        <w:pStyle w:val="NICEnormalindented"/>
        <w:tabs>
          <w:tab w:val="left" w:pos="709"/>
        </w:tabs>
        <w:ind w:left="709"/>
        <w:rPr>
          <w:b/>
          <w:i/>
        </w:rPr>
      </w:pPr>
      <w:r>
        <w:t>*</w:t>
      </w:r>
      <w:r>
        <w:t xml:space="preserve">We </w:t>
      </w:r>
      <w:r w:rsidRPr="004C231D">
        <w:t xml:space="preserve">recognise that some SMEs (small, medium enterprises) (less than 50 people for a small enterprise and less than 250 for a medium enterprise) may not have formal policies available but still operate their businesses in a manner that is conducive to the above. If you are an SME and do not have formal policies in place, please submit with your response a written statement on how your company operates </w:t>
      </w:r>
      <w:proofErr w:type="gramStart"/>
      <w:r w:rsidRPr="004C231D">
        <w:t>in light of</w:t>
      </w:r>
      <w:proofErr w:type="gramEnd"/>
      <w:r w:rsidRPr="004C231D">
        <w:t xml:space="preserve"> the above areas of legislation and best practice</w:t>
      </w:r>
      <w:r w:rsidRPr="004C231D">
        <w:rPr>
          <w:b/>
          <w:i/>
        </w:rPr>
        <w:t xml:space="preserve">.  </w:t>
      </w:r>
    </w:p>
    <w:p w14:paraId="13249BB4" w14:textId="085C9865" w:rsidR="00FA0B37" w:rsidRDefault="00FA0B37" w:rsidP="00FA0B37">
      <w:pPr>
        <w:pStyle w:val="NICEnormalindented"/>
        <w:tabs>
          <w:tab w:val="left" w:pos="709"/>
        </w:tabs>
        <w:ind w:left="709"/>
      </w:pPr>
      <w:r>
        <w:t>**</w:t>
      </w:r>
      <w:r w:rsidRPr="00FA0B37">
        <w:t xml:space="preserve">If your organisation (whole organisation including parent, </w:t>
      </w:r>
      <w:proofErr w:type="gramStart"/>
      <w:r w:rsidRPr="00FA0B37">
        <w:t>group</w:t>
      </w:r>
      <w:proofErr w:type="gramEnd"/>
      <w:r w:rsidRPr="00FA0B37">
        <w:t xml:space="preserve"> or subsidiary) has a turnover of £36 million pounds or greater then please provide a Modern Slavery Act Transparency Statement: this should set out the steps you have taken to ensure there is no modern slavery in your own organisation/business and that of your supply chain. If your organisation has taken no steps to ensure there is no modern slavery in your own organisation, then your statement should say so. [Please note: a parent organisation/group statement is </w:t>
      </w:r>
      <w:proofErr w:type="gramStart"/>
      <w:r w:rsidRPr="00FA0B37">
        <w:t>acceptable,</w:t>
      </w:r>
      <w:proofErr w:type="gramEnd"/>
      <w:r w:rsidRPr="00FA0B37">
        <w:t xml:space="preserve"> this is compliant with the Modern Slavery Act 2015.]</w:t>
      </w:r>
    </w:p>
    <w:p w14:paraId="54312C46" w14:textId="77777777" w:rsidR="00FA0B37" w:rsidRPr="00FA0B37" w:rsidRDefault="00FA0B37" w:rsidP="00FA0B37">
      <w:pPr>
        <w:pStyle w:val="Numberedheading2"/>
      </w:pPr>
      <w:r w:rsidRPr="00FA0B37">
        <w:lastRenderedPageBreak/>
        <w:t>Financial Accounts</w:t>
      </w:r>
    </w:p>
    <w:p w14:paraId="061AD0A8" w14:textId="28334669" w:rsidR="00FA0B37" w:rsidRPr="00785A70" w:rsidRDefault="00FA0B37" w:rsidP="00FA0B37">
      <w:pPr>
        <w:pStyle w:val="NICEnormalindented"/>
        <w:ind w:left="709"/>
      </w:pPr>
      <w:r>
        <w:t>P</w:t>
      </w:r>
      <w:r w:rsidRPr="00785A70">
        <w:t xml:space="preserve">lease provide </w:t>
      </w:r>
      <w:r>
        <w:t>the</w:t>
      </w:r>
      <w:r w:rsidRPr="00785A70">
        <w:t xml:space="preserve"> last </w:t>
      </w:r>
      <w:r>
        <w:t>3</w:t>
      </w:r>
      <w:r w:rsidRPr="00785A70">
        <w:t xml:space="preserve"> years of audited accounts for your organisation. If your organisation is an SME and you do not have audited accounts, please provide 3 years of balance sheets.</w:t>
      </w:r>
    </w:p>
    <w:p w14:paraId="66695570" w14:textId="77777777" w:rsidR="00FA0B37" w:rsidRDefault="00FA0B37" w:rsidP="00FA0B37">
      <w:pPr>
        <w:pStyle w:val="Numberedheading2"/>
      </w:pPr>
      <w:r>
        <w:t>Costs</w:t>
      </w:r>
    </w:p>
    <w:p w14:paraId="6093F4A1" w14:textId="4B31E57F" w:rsidR="00BA57C4" w:rsidRDefault="00FA0B37" w:rsidP="004E759D">
      <w:pPr>
        <w:pStyle w:val="NICEnormal"/>
        <w:ind w:left="360"/>
      </w:pPr>
      <w:r w:rsidRPr="00BA62E5">
        <w:t>Please provide details of</w:t>
      </w:r>
      <w:r w:rsidRPr="00394CE2">
        <w:t xml:space="preserve"> </w:t>
      </w:r>
      <w:r>
        <w:t>your budget breakdown using the format given below</w:t>
      </w:r>
      <w:r w:rsidR="002E777C">
        <w:t>:</w:t>
      </w:r>
    </w:p>
    <w:tbl>
      <w:tblPr>
        <w:tblStyle w:val="TableGridLight"/>
        <w:tblW w:w="0" w:type="auto"/>
        <w:tblInd w:w="720" w:type="dxa"/>
        <w:tblLook w:val="04A0" w:firstRow="1" w:lastRow="0" w:firstColumn="1" w:lastColumn="0" w:noHBand="0" w:noVBand="1"/>
      </w:tblPr>
      <w:tblGrid>
        <w:gridCol w:w="1976"/>
        <w:gridCol w:w="1850"/>
        <w:gridCol w:w="1850"/>
        <w:gridCol w:w="1851"/>
        <w:gridCol w:w="1813"/>
        <w:gridCol w:w="2031"/>
        <w:gridCol w:w="1857"/>
      </w:tblGrid>
      <w:tr w:rsidR="002E777C" w:rsidRPr="002E777C" w14:paraId="367A5324" w14:textId="77777777" w:rsidTr="002E777C">
        <w:tc>
          <w:tcPr>
            <w:tcW w:w="1976" w:type="dxa"/>
          </w:tcPr>
          <w:p w14:paraId="75D2322C" w14:textId="77777777" w:rsidR="002E777C" w:rsidRPr="002E777C" w:rsidRDefault="002E777C" w:rsidP="002E777C">
            <w:pPr>
              <w:pStyle w:val="NICEnormal"/>
              <w:rPr>
                <w:b/>
                <w:bCs/>
              </w:rPr>
            </w:pPr>
          </w:p>
        </w:tc>
        <w:tc>
          <w:tcPr>
            <w:tcW w:w="1850" w:type="dxa"/>
          </w:tcPr>
          <w:p w14:paraId="1BDBCA95" w14:textId="411A8154" w:rsidR="002E777C" w:rsidRPr="002E777C" w:rsidRDefault="002E777C" w:rsidP="002E777C">
            <w:pPr>
              <w:pStyle w:val="NICEnormal"/>
              <w:rPr>
                <w:b/>
                <w:bCs/>
              </w:rPr>
            </w:pPr>
            <w:r w:rsidRPr="002E777C">
              <w:rPr>
                <w:b/>
                <w:bCs/>
              </w:rPr>
              <w:t>Year 1</w:t>
            </w:r>
          </w:p>
        </w:tc>
        <w:tc>
          <w:tcPr>
            <w:tcW w:w="1850" w:type="dxa"/>
          </w:tcPr>
          <w:p w14:paraId="59F76EB3" w14:textId="57EF20BA" w:rsidR="002E777C" w:rsidRPr="002E777C" w:rsidRDefault="002E777C" w:rsidP="002E777C">
            <w:pPr>
              <w:pStyle w:val="NICEnormal"/>
              <w:rPr>
                <w:b/>
                <w:bCs/>
              </w:rPr>
            </w:pPr>
            <w:r w:rsidRPr="002E777C">
              <w:rPr>
                <w:b/>
                <w:bCs/>
              </w:rPr>
              <w:t>Year 2</w:t>
            </w:r>
          </w:p>
        </w:tc>
        <w:tc>
          <w:tcPr>
            <w:tcW w:w="1851" w:type="dxa"/>
          </w:tcPr>
          <w:p w14:paraId="045EA831" w14:textId="326BFB3F" w:rsidR="002E777C" w:rsidRPr="002E777C" w:rsidRDefault="002E777C" w:rsidP="002E777C">
            <w:pPr>
              <w:pStyle w:val="NICEnormal"/>
              <w:rPr>
                <w:b/>
                <w:bCs/>
              </w:rPr>
            </w:pPr>
            <w:r w:rsidRPr="002E777C">
              <w:rPr>
                <w:b/>
                <w:bCs/>
              </w:rPr>
              <w:t>Year 3</w:t>
            </w:r>
          </w:p>
        </w:tc>
        <w:tc>
          <w:tcPr>
            <w:tcW w:w="1813" w:type="dxa"/>
          </w:tcPr>
          <w:p w14:paraId="3E670723" w14:textId="21632CDF" w:rsidR="002E777C" w:rsidRPr="002E777C" w:rsidRDefault="002E777C" w:rsidP="002E777C">
            <w:pPr>
              <w:pStyle w:val="NICEnormal"/>
              <w:rPr>
                <w:b/>
                <w:bCs/>
              </w:rPr>
            </w:pPr>
            <w:r w:rsidRPr="002E777C">
              <w:rPr>
                <w:b/>
                <w:bCs/>
              </w:rPr>
              <w:t>Extension 1 (y4)</w:t>
            </w:r>
          </w:p>
        </w:tc>
        <w:tc>
          <w:tcPr>
            <w:tcW w:w="2031" w:type="dxa"/>
          </w:tcPr>
          <w:p w14:paraId="1189B16B" w14:textId="723A48FD" w:rsidR="002E777C" w:rsidRPr="002E777C" w:rsidRDefault="002E777C" w:rsidP="002E777C">
            <w:pPr>
              <w:pStyle w:val="NICEnormal"/>
              <w:rPr>
                <w:b/>
                <w:bCs/>
              </w:rPr>
            </w:pPr>
            <w:r w:rsidRPr="002E777C">
              <w:rPr>
                <w:b/>
                <w:bCs/>
              </w:rPr>
              <w:t>Extension 2 (yr5)</w:t>
            </w:r>
          </w:p>
        </w:tc>
        <w:tc>
          <w:tcPr>
            <w:tcW w:w="1857" w:type="dxa"/>
          </w:tcPr>
          <w:p w14:paraId="6A681855" w14:textId="1DA07D58" w:rsidR="002E777C" w:rsidRPr="002E777C" w:rsidRDefault="002E777C" w:rsidP="002E777C">
            <w:pPr>
              <w:pStyle w:val="NICEnormal"/>
              <w:rPr>
                <w:b/>
                <w:bCs/>
              </w:rPr>
            </w:pPr>
            <w:r w:rsidRPr="002E777C">
              <w:rPr>
                <w:b/>
                <w:bCs/>
              </w:rPr>
              <w:t>Total</w:t>
            </w:r>
          </w:p>
        </w:tc>
      </w:tr>
      <w:tr w:rsidR="002E777C" w14:paraId="133C42FD" w14:textId="77777777" w:rsidTr="002E777C">
        <w:tc>
          <w:tcPr>
            <w:tcW w:w="1976" w:type="dxa"/>
          </w:tcPr>
          <w:p w14:paraId="703CFC51" w14:textId="38518C40" w:rsidR="009C219A" w:rsidRDefault="002E777C" w:rsidP="00E4503C">
            <w:pPr>
              <w:pStyle w:val="NICEnormal"/>
            </w:pPr>
            <w:r>
              <w:t>Licence costs</w:t>
            </w:r>
            <w:r w:rsidR="00E4503C">
              <w:t xml:space="preserve"> i</w:t>
            </w:r>
            <w:r w:rsidR="009C219A">
              <w:t>ncluding support and maintenance</w:t>
            </w:r>
          </w:p>
        </w:tc>
        <w:tc>
          <w:tcPr>
            <w:tcW w:w="1850" w:type="dxa"/>
          </w:tcPr>
          <w:p w14:paraId="6EA8AEF4" w14:textId="47776842" w:rsidR="002E777C" w:rsidRDefault="002E777C" w:rsidP="002E777C">
            <w:pPr>
              <w:pStyle w:val="NICEnormal"/>
            </w:pPr>
            <w:r>
              <w:t>£</w:t>
            </w:r>
          </w:p>
        </w:tc>
        <w:tc>
          <w:tcPr>
            <w:tcW w:w="1850" w:type="dxa"/>
          </w:tcPr>
          <w:p w14:paraId="584CB4B6" w14:textId="4AE77ACD" w:rsidR="002E777C" w:rsidRDefault="002E777C" w:rsidP="002E777C">
            <w:pPr>
              <w:pStyle w:val="NICEnormal"/>
            </w:pPr>
            <w:r>
              <w:t>£</w:t>
            </w:r>
          </w:p>
        </w:tc>
        <w:tc>
          <w:tcPr>
            <w:tcW w:w="1851" w:type="dxa"/>
          </w:tcPr>
          <w:p w14:paraId="11BD7D84" w14:textId="2D5EE79C" w:rsidR="002E777C" w:rsidRDefault="002E777C" w:rsidP="002E777C">
            <w:pPr>
              <w:pStyle w:val="NICEnormal"/>
            </w:pPr>
            <w:r>
              <w:t>£</w:t>
            </w:r>
          </w:p>
        </w:tc>
        <w:tc>
          <w:tcPr>
            <w:tcW w:w="1813" w:type="dxa"/>
          </w:tcPr>
          <w:p w14:paraId="2D84EACD" w14:textId="2CE81D0C" w:rsidR="002E777C" w:rsidRDefault="002E777C" w:rsidP="002E777C">
            <w:pPr>
              <w:pStyle w:val="NICEnormal"/>
            </w:pPr>
            <w:r>
              <w:t>£</w:t>
            </w:r>
          </w:p>
        </w:tc>
        <w:tc>
          <w:tcPr>
            <w:tcW w:w="2031" w:type="dxa"/>
          </w:tcPr>
          <w:p w14:paraId="5F3076A3" w14:textId="5FAF12E0" w:rsidR="002E777C" w:rsidRDefault="002E777C" w:rsidP="002E777C">
            <w:pPr>
              <w:pStyle w:val="NICEnormal"/>
            </w:pPr>
            <w:r>
              <w:t>£</w:t>
            </w:r>
          </w:p>
        </w:tc>
        <w:tc>
          <w:tcPr>
            <w:tcW w:w="1857" w:type="dxa"/>
          </w:tcPr>
          <w:p w14:paraId="614445F2" w14:textId="5A73FA15" w:rsidR="002E777C" w:rsidRDefault="002E777C" w:rsidP="002E777C">
            <w:pPr>
              <w:pStyle w:val="NICEnormal"/>
            </w:pPr>
            <w:r>
              <w:t>£</w:t>
            </w:r>
          </w:p>
        </w:tc>
      </w:tr>
      <w:tr w:rsidR="002E777C" w14:paraId="53C0E21D" w14:textId="77777777" w:rsidTr="00854A2D">
        <w:trPr>
          <w:trHeight w:val="798"/>
        </w:trPr>
        <w:tc>
          <w:tcPr>
            <w:tcW w:w="11371" w:type="dxa"/>
            <w:gridSpan w:val="6"/>
          </w:tcPr>
          <w:p w14:paraId="64A50528" w14:textId="1FB58E9B" w:rsidR="002E777C" w:rsidRDefault="002E777C" w:rsidP="002E777C">
            <w:pPr>
              <w:pStyle w:val="NICEnormal"/>
            </w:pPr>
            <w:r>
              <w:t>Overall total</w:t>
            </w:r>
          </w:p>
        </w:tc>
        <w:tc>
          <w:tcPr>
            <w:tcW w:w="1857" w:type="dxa"/>
          </w:tcPr>
          <w:p w14:paraId="29C3B343" w14:textId="132C9EFD" w:rsidR="002E777C" w:rsidRDefault="002E777C" w:rsidP="002E777C">
            <w:pPr>
              <w:pStyle w:val="NICEnormal"/>
            </w:pPr>
            <w:r>
              <w:t>£</w:t>
            </w:r>
          </w:p>
        </w:tc>
      </w:tr>
    </w:tbl>
    <w:p w14:paraId="543E18F8" w14:textId="77777777" w:rsidR="002E777C" w:rsidRPr="00457DB1" w:rsidRDefault="002E777C" w:rsidP="002E777C">
      <w:pPr>
        <w:pStyle w:val="NICEnormal"/>
        <w:ind w:left="720"/>
      </w:pPr>
    </w:p>
    <w:sectPr w:rsidR="002E777C" w:rsidRPr="00457DB1" w:rsidSect="00457DB1">
      <w:footerReference w:type="default" r:id="rId11"/>
      <w:pgSz w:w="16838" w:h="11906" w:orient="landscape"/>
      <w:pgMar w:top="1800" w:right="1440" w:bottom="180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2E25B" w14:textId="77777777" w:rsidR="00457DB1" w:rsidRDefault="00457DB1" w:rsidP="00446BEE">
      <w:r>
        <w:separator/>
      </w:r>
    </w:p>
  </w:endnote>
  <w:endnote w:type="continuationSeparator" w:id="0">
    <w:p w14:paraId="2D42418A" w14:textId="77777777" w:rsidR="00457DB1" w:rsidRDefault="00457DB1" w:rsidP="00446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Inter">
    <w:altName w:val="Calibri"/>
    <w:panose1 w:val="02000503000000020004"/>
    <w:charset w:val="00"/>
    <w:family w:val="auto"/>
    <w:pitch w:val="variable"/>
    <w:sig w:usb0="E00002FF" w:usb1="1200A1FF" w:usb2="00000001" w:usb3="00000000" w:csb0="0000019F" w:csb1="00000000"/>
  </w:font>
  <w:font w:name="Lora SemiBold">
    <w:altName w:val="Cambria"/>
    <w:panose1 w:val="00000000000000000000"/>
    <w:charset w:val="00"/>
    <w:family w:val="auto"/>
    <w:pitch w:val="variable"/>
    <w:sig w:usb0="A00002FF" w:usb1="5000204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DA703" w14:textId="77777777" w:rsidR="00446BEE" w:rsidRDefault="00446BEE" w:rsidP="00446BEE">
    <w:pPr>
      <w:pStyle w:val="Footer"/>
    </w:pPr>
    <w:r>
      <w:t>[</w:t>
    </w:r>
    <w:r w:rsidR="00FA2C5A">
      <w:t>I</w:t>
    </w:r>
    <w:r>
      <w:t>nsert footer here]</w:t>
    </w:r>
    <w:r>
      <w:tab/>
    </w:r>
    <w:r>
      <w:tab/>
    </w:r>
    <w:r>
      <w:fldChar w:fldCharType="begin"/>
    </w:r>
    <w:r>
      <w:instrText xml:space="preserve"> PAGE </w:instrText>
    </w:r>
    <w:r>
      <w:fldChar w:fldCharType="separate"/>
    </w:r>
    <w:r w:rsidR="00FA2C5A">
      <w:rPr>
        <w:noProof/>
      </w:rPr>
      <w:t>1</w:t>
    </w:r>
    <w:r>
      <w:fldChar w:fldCharType="end"/>
    </w:r>
    <w:r>
      <w:t xml:space="preserve"> of </w:t>
    </w:r>
    <w:r>
      <w:fldChar w:fldCharType="begin"/>
    </w:r>
    <w:r>
      <w:instrText>NUMPAGES</w:instrText>
    </w:r>
    <w:r>
      <w:fldChar w:fldCharType="separate"/>
    </w:r>
    <w:r w:rsidR="00FA2C5A">
      <w:rPr>
        <w:noProof/>
      </w:rPr>
      <w:t>1</w:t>
    </w:r>
    <w:r>
      <w:fldChar w:fldCharType="end"/>
    </w:r>
  </w:p>
  <w:p w14:paraId="186D0EB6" w14:textId="77777777" w:rsidR="00446BEE" w:rsidRDefault="00446BEE">
    <w:pPr>
      <w:pStyle w:val="Footer"/>
    </w:pPr>
  </w:p>
  <w:p w14:paraId="2ADA0FD2" w14:textId="77777777" w:rsidR="00446BEE" w:rsidRDefault="00446B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DE54F" w14:textId="77777777" w:rsidR="00457DB1" w:rsidRDefault="00457DB1" w:rsidP="00446BEE">
      <w:r>
        <w:separator/>
      </w:r>
    </w:p>
  </w:footnote>
  <w:footnote w:type="continuationSeparator" w:id="0">
    <w:p w14:paraId="0DA13496" w14:textId="77777777" w:rsidR="00457DB1" w:rsidRDefault="00457DB1" w:rsidP="00446B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B009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50E6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865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25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8D69BE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D644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8A0C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2250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DCE1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12AB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AA110C"/>
    <w:multiLevelType w:val="hybridMultilevel"/>
    <w:tmpl w:val="419A0F00"/>
    <w:lvl w:ilvl="0" w:tplc="1ACA0066">
      <w:start w:val="1"/>
      <w:numFmt w:val="lowerLetter"/>
      <w:lvlText w:val="%1."/>
      <w:lvlJc w:val="left"/>
      <w:pPr>
        <w:ind w:left="180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59D0FAC"/>
    <w:multiLevelType w:val="multilevel"/>
    <w:tmpl w:val="3080F660"/>
    <w:lvl w:ilvl="0">
      <w:start w:val="1"/>
      <w:numFmt w:val="lowerLetter"/>
      <w:pStyle w:val="Bulletindent1"/>
      <w:lvlText w:val="%1."/>
      <w:lvlJc w:val="left"/>
      <w:pPr>
        <w:tabs>
          <w:tab w:val="num" w:pos="1418"/>
        </w:tabs>
        <w:ind w:left="1418" w:hanging="284"/>
      </w:pPr>
      <w:rPr>
        <w:rFonts w:ascii="Arial" w:eastAsia="Times New Roman" w:hAnsi="Arial" w:cs="Times New Roman" w:hint="default"/>
        <w:color w:val="auto"/>
      </w:rPr>
    </w:lvl>
    <w:lvl w:ilvl="1">
      <w:start w:val="1"/>
      <w:numFmt w:val="bullet"/>
      <w:lvlText w:val=""/>
      <w:lvlJc w:val="left"/>
      <w:pPr>
        <w:tabs>
          <w:tab w:val="num" w:pos="1701"/>
        </w:tabs>
        <w:ind w:left="1701" w:hanging="283"/>
      </w:pPr>
      <w:rPr>
        <w:rFonts w:ascii="Symbol" w:hAnsi="Symbol" w:hint="default"/>
      </w:rPr>
    </w:lvl>
    <w:lvl w:ilvl="2">
      <w:start w:val="1"/>
      <w:numFmt w:val="bullet"/>
      <w:lvlText w:val=""/>
      <w:lvlJc w:val="left"/>
      <w:pPr>
        <w:tabs>
          <w:tab w:val="num" w:pos="1985"/>
        </w:tabs>
        <w:ind w:left="1985" w:hanging="284"/>
      </w:pPr>
      <w:rPr>
        <w:rFonts w:ascii="Symbol" w:hAnsi="Symbol" w:hint="default"/>
        <w:color w:val="auto"/>
      </w:rPr>
    </w:lvl>
    <w:lvl w:ilvl="3">
      <w:start w:val="1"/>
      <w:numFmt w:val="decimal"/>
      <w:lvlText w:val="%1.%2.%3.%4"/>
      <w:lvlJc w:val="left"/>
      <w:pPr>
        <w:tabs>
          <w:tab w:val="num" w:pos="1968"/>
        </w:tabs>
        <w:ind w:left="1968" w:hanging="964"/>
      </w:pPr>
      <w:rPr>
        <w:rFonts w:hint="default"/>
      </w:rPr>
    </w:lvl>
    <w:lvl w:ilvl="4">
      <w:start w:val="1"/>
      <w:numFmt w:val="decimal"/>
      <w:lvlText w:val="%1.%2.%3.%4.%5."/>
      <w:lvlJc w:val="left"/>
      <w:pPr>
        <w:tabs>
          <w:tab w:val="num" w:pos="5324"/>
        </w:tabs>
        <w:ind w:left="3236" w:hanging="792"/>
      </w:pPr>
      <w:rPr>
        <w:rFonts w:hint="default"/>
      </w:rPr>
    </w:lvl>
    <w:lvl w:ilvl="5">
      <w:start w:val="1"/>
      <w:numFmt w:val="decimal"/>
      <w:lvlText w:val="%1.%2.%3.%4.%5.%6."/>
      <w:lvlJc w:val="left"/>
      <w:pPr>
        <w:tabs>
          <w:tab w:val="num" w:pos="6404"/>
        </w:tabs>
        <w:ind w:left="3740" w:hanging="936"/>
      </w:pPr>
      <w:rPr>
        <w:rFonts w:hint="default"/>
      </w:rPr>
    </w:lvl>
    <w:lvl w:ilvl="6">
      <w:start w:val="1"/>
      <w:numFmt w:val="decimal"/>
      <w:lvlText w:val="%1.%2.%3.%4.%5.%6.%7."/>
      <w:lvlJc w:val="left"/>
      <w:pPr>
        <w:tabs>
          <w:tab w:val="num" w:pos="7484"/>
        </w:tabs>
        <w:ind w:left="4244" w:hanging="1080"/>
      </w:pPr>
      <w:rPr>
        <w:rFonts w:hint="default"/>
      </w:rPr>
    </w:lvl>
    <w:lvl w:ilvl="7">
      <w:start w:val="1"/>
      <w:numFmt w:val="decimal"/>
      <w:lvlText w:val="%1.%2.%3.%4.%5.%6.%7.%8."/>
      <w:lvlJc w:val="left"/>
      <w:pPr>
        <w:tabs>
          <w:tab w:val="num" w:pos="8204"/>
        </w:tabs>
        <w:ind w:left="4748" w:hanging="1224"/>
      </w:pPr>
      <w:rPr>
        <w:rFonts w:hint="default"/>
      </w:rPr>
    </w:lvl>
    <w:lvl w:ilvl="8">
      <w:start w:val="1"/>
      <w:numFmt w:val="decimal"/>
      <w:lvlText w:val="%1.%2.%3.%4.%5.%6.%7.%8.%9."/>
      <w:lvlJc w:val="left"/>
      <w:pPr>
        <w:tabs>
          <w:tab w:val="num" w:pos="9284"/>
        </w:tabs>
        <w:ind w:left="5324" w:hanging="1440"/>
      </w:pPr>
      <w:rPr>
        <w:rFonts w:hint="default"/>
      </w:rPr>
    </w:lvl>
  </w:abstractNum>
  <w:abstractNum w:abstractNumId="12" w15:restartNumberingAfterBreak="0">
    <w:nsid w:val="15080B7A"/>
    <w:multiLevelType w:val="hybridMultilevel"/>
    <w:tmpl w:val="D152C27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5935C8E"/>
    <w:multiLevelType w:val="hybridMultilevel"/>
    <w:tmpl w:val="F858EC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AF1EF8"/>
    <w:multiLevelType w:val="hybridMultilevel"/>
    <w:tmpl w:val="25B61434"/>
    <w:lvl w:ilvl="0" w:tplc="702A9EAC">
      <w:start w:val="1"/>
      <w:numFmt w:val="bullet"/>
      <w:lvlText w:val="§"/>
      <w:lvlJc w:val="left"/>
      <w:pPr>
        <w:ind w:left="720" w:hanging="360"/>
      </w:pPr>
      <w:rPr>
        <w:rFonts w:ascii="Wingdings" w:hAnsi="Wingdings" w:hint="default"/>
      </w:rPr>
    </w:lvl>
    <w:lvl w:ilvl="1" w:tplc="D02E0C50">
      <w:start w:val="1"/>
      <w:numFmt w:val="bullet"/>
      <w:lvlText w:val="o"/>
      <w:lvlJc w:val="left"/>
      <w:pPr>
        <w:ind w:left="1440" w:hanging="360"/>
      </w:pPr>
      <w:rPr>
        <w:rFonts w:ascii="Courier New" w:hAnsi="Courier New" w:hint="default"/>
      </w:rPr>
    </w:lvl>
    <w:lvl w:ilvl="2" w:tplc="DE58783E">
      <w:start w:val="1"/>
      <w:numFmt w:val="bullet"/>
      <w:lvlText w:val=""/>
      <w:lvlJc w:val="left"/>
      <w:pPr>
        <w:ind w:left="2160" w:hanging="360"/>
      </w:pPr>
      <w:rPr>
        <w:rFonts w:ascii="Wingdings" w:hAnsi="Wingdings" w:hint="default"/>
      </w:rPr>
    </w:lvl>
    <w:lvl w:ilvl="3" w:tplc="5936DE7A">
      <w:start w:val="1"/>
      <w:numFmt w:val="bullet"/>
      <w:lvlText w:val=""/>
      <w:lvlJc w:val="left"/>
      <w:pPr>
        <w:ind w:left="2880" w:hanging="360"/>
      </w:pPr>
      <w:rPr>
        <w:rFonts w:ascii="Symbol" w:hAnsi="Symbol" w:hint="default"/>
      </w:rPr>
    </w:lvl>
    <w:lvl w:ilvl="4" w:tplc="A800A8B6">
      <w:start w:val="1"/>
      <w:numFmt w:val="bullet"/>
      <w:lvlText w:val="o"/>
      <w:lvlJc w:val="left"/>
      <w:pPr>
        <w:ind w:left="3600" w:hanging="360"/>
      </w:pPr>
      <w:rPr>
        <w:rFonts w:ascii="Courier New" w:hAnsi="Courier New" w:hint="default"/>
      </w:rPr>
    </w:lvl>
    <w:lvl w:ilvl="5" w:tplc="D110F84E">
      <w:start w:val="1"/>
      <w:numFmt w:val="bullet"/>
      <w:lvlText w:val=""/>
      <w:lvlJc w:val="left"/>
      <w:pPr>
        <w:ind w:left="4320" w:hanging="360"/>
      </w:pPr>
      <w:rPr>
        <w:rFonts w:ascii="Wingdings" w:hAnsi="Wingdings" w:hint="default"/>
      </w:rPr>
    </w:lvl>
    <w:lvl w:ilvl="6" w:tplc="65644796">
      <w:start w:val="1"/>
      <w:numFmt w:val="bullet"/>
      <w:lvlText w:val=""/>
      <w:lvlJc w:val="left"/>
      <w:pPr>
        <w:ind w:left="5040" w:hanging="360"/>
      </w:pPr>
      <w:rPr>
        <w:rFonts w:ascii="Symbol" w:hAnsi="Symbol" w:hint="default"/>
      </w:rPr>
    </w:lvl>
    <w:lvl w:ilvl="7" w:tplc="CD8E6A74">
      <w:start w:val="1"/>
      <w:numFmt w:val="bullet"/>
      <w:lvlText w:val="o"/>
      <w:lvlJc w:val="left"/>
      <w:pPr>
        <w:ind w:left="5760" w:hanging="360"/>
      </w:pPr>
      <w:rPr>
        <w:rFonts w:ascii="Courier New" w:hAnsi="Courier New" w:hint="default"/>
      </w:rPr>
    </w:lvl>
    <w:lvl w:ilvl="8" w:tplc="77940F38">
      <w:start w:val="1"/>
      <w:numFmt w:val="bullet"/>
      <w:lvlText w:val=""/>
      <w:lvlJc w:val="left"/>
      <w:pPr>
        <w:ind w:left="6480" w:hanging="360"/>
      </w:pPr>
      <w:rPr>
        <w:rFonts w:ascii="Wingdings" w:hAnsi="Wingdings" w:hint="default"/>
      </w:rPr>
    </w:lvl>
  </w:abstractNum>
  <w:abstractNum w:abstractNumId="15" w15:restartNumberingAfterBreak="0">
    <w:nsid w:val="22E853F9"/>
    <w:multiLevelType w:val="hybridMultilevel"/>
    <w:tmpl w:val="D94A8EF0"/>
    <w:lvl w:ilvl="0" w:tplc="F47034B4">
      <w:start w:val="1"/>
      <w:numFmt w:val="bullet"/>
      <w:pStyle w:val="Subbullets"/>
      <w:lvlText w:val="­"/>
      <w:lvlJc w:val="left"/>
      <w:pPr>
        <w:ind w:left="1588" w:hanging="454"/>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1B7135"/>
    <w:multiLevelType w:val="multilevel"/>
    <w:tmpl w:val="65E8D622"/>
    <w:lvl w:ilvl="0">
      <w:start w:val="1"/>
      <w:numFmt w:val="bullet"/>
      <w:lvlText w:val=""/>
      <w:lvlJc w:val="left"/>
      <w:pPr>
        <w:tabs>
          <w:tab w:val="num" w:pos="1418"/>
        </w:tabs>
        <w:ind w:left="1418" w:hanging="284"/>
      </w:pPr>
      <w:rPr>
        <w:rFonts w:ascii="Symbol" w:hAnsi="Symbol" w:hint="default"/>
        <w:color w:val="auto"/>
      </w:rPr>
    </w:lvl>
    <w:lvl w:ilvl="1">
      <w:start w:val="1"/>
      <w:numFmt w:val="bullet"/>
      <w:pStyle w:val="Bulletindent2"/>
      <w:lvlText w:val=""/>
      <w:lvlJc w:val="left"/>
      <w:pPr>
        <w:tabs>
          <w:tab w:val="num" w:pos="1701"/>
        </w:tabs>
        <w:ind w:left="1701" w:hanging="283"/>
      </w:pPr>
      <w:rPr>
        <w:rFonts w:ascii="Symbol" w:hAnsi="Symbol" w:hint="default"/>
      </w:rPr>
    </w:lvl>
    <w:lvl w:ilvl="2">
      <w:start w:val="1"/>
      <w:numFmt w:val="decimal"/>
      <w:lvlText w:val="%3.%1.%2"/>
      <w:lvlJc w:val="left"/>
      <w:pPr>
        <w:tabs>
          <w:tab w:val="num" w:pos="1968"/>
        </w:tabs>
        <w:ind w:left="1968" w:hanging="964"/>
      </w:pPr>
      <w:rPr>
        <w:rFonts w:hint="default"/>
      </w:rPr>
    </w:lvl>
    <w:lvl w:ilvl="3">
      <w:start w:val="1"/>
      <w:numFmt w:val="decimal"/>
      <w:lvlText w:val="%1.%2.%3.%4"/>
      <w:lvlJc w:val="left"/>
      <w:pPr>
        <w:tabs>
          <w:tab w:val="num" w:pos="1968"/>
        </w:tabs>
        <w:ind w:left="1968" w:hanging="964"/>
      </w:pPr>
      <w:rPr>
        <w:rFonts w:hint="default"/>
      </w:rPr>
    </w:lvl>
    <w:lvl w:ilvl="4">
      <w:start w:val="1"/>
      <w:numFmt w:val="decimal"/>
      <w:lvlText w:val="%1.%2.%3.%4.%5."/>
      <w:lvlJc w:val="left"/>
      <w:pPr>
        <w:tabs>
          <w:tab w:val="num" w:pos="5324"/>
        </w:tabs>
        <w:ind w:left="3236" w:hanging="792"/>
      </w:pPr>
      <w:rPr>
        <w:rFonts w:hint="default"/>
      </w:rPr>
    </w:lvl>
    <w:lvl w:ilvl="5">
      <w:start w:val="1"/>
      <w:numFmt w:val="decimal"/>
      <w:lvlText w:val="%1.%2.%3.%4.%5.%6."/>
      <w:lvlJc w:val="left"/>
      <w:pPr>
        <w:tabs>
          <w:tab w:val="num" w:pos="6404"/>
        </w:tabs>
        <w:ind w:left="3740" w:hanging="936"/>
      </w:pPr>
      <w:rPr>
        <w:rFonts w:hint="default"/>
      </w:rPr>
    </w:lvl>
    <w:lvl w:ilvl="6">
      <w:start w:val="1"/>
      <w:numFmt w:val="decimal"/>
      <w:lvlText w:val="%1.%2.%3.%4.%5.%6.%7."/>
      <w:lvlJc w:val="left"/>
      <w:pPr>
        <w:tabs>
          <w:tab w:val="num" w:pos="7484"/>
        </w:tabs>
        <w:ind w:left="4244" w:hanging="1080"/>
      </w:pPr>
      <w:rPr>
        <w:rFonts w:hint="default"/>
      </w:rPr>
    </w:lvl>
    <w:lvl w:ilvl="7">
      <w:start w:val="1"/>
      <w:numFmt w:val="decimal"/>
      <w:lvlText w:val="%1.%2.%3.%4.%5.%6.%7.%8."/>
      <w:lvlJc w:val="left"/>
      <w:pPr>
        <w:tabs>
          <w:tab w:val="num" w:pos="8204"/>
        </w:tabs>
        <w:ind w:left="4748" w:hanging="1224"/>
      </w:pPr>
      <w:rPr>
        <w:rFonts w:hint="default"/>
      </w:rPr>
    </w:lvl>
    <w:lvl w:ilvl="8">
      <w:start w:val="1"/>
      <w:numFmt w:val="decimal"/>
      <w:lvlText w:val="%1.%2.%3.%4.%5.%6.%7.%8.%9."/>
      <w:lvlJc w:val="left"/>
      <w:pPr>
        <w:tabs>
          <w:tab w:val="num" w:pos="9284"/>
        </w:tabs>
        <w:ind w:left="5324" w:hanging="1440"/>
      </w:pPr>
      <w:rPr>
        <w:rFonts w:hint="default"/>
      </w:rPr>
    </w:lvl>
  </w:abstractNum>
  <w:abstractNum w:abstractNumId="17" w15:restartNumberingAfterBreak="0">
    <w:nsid w:val="44CF740E"/>
    <w:multiLevelType w:val="hybridMultilevel"/>
    <w:tmpl w:val="F8F461FC"/>
    <w:lvl w:ilvl="0" w:tplc="13002C7C">
      <w:start w:val="5"/>
      <w:numFmt w:val="lowerLetter"/>
      <w:lvlText w:val="%1)"/>
      <w:lvlJc w:val="left"/>
      <w:pPr>
        <w:ind w:left="1080" w:hanging="360"/>
      </w:pPr>
      <w:rPr>
        <w:rFonts w:hint="default"/>
      </w:rPr>
    </w:lvl>
    <w:lvl w:ilvl="1" w:tplc="1ACA0066">
      <w:start w:val="1"/>
      <w:numFmt w:val="lowerLetter"/>
      <w:lvlText w:val="%2."/>
      <w:lvlJc w:val="left"/>
      <w:pPr>
        <w:ind w:left="1800" w:hanging="360"/>
      </w:pPr>
    </w:lvl>
    <w:lvl w:ilvl="2" w:tplc="96AA89DC" w:tentative="1">
      <w:start w:val="1"/>
      <w:numFmt w:val="lowerRoman"/>
      <w:lvlText w:val="%3."/>
      <w:lvlJc w:val="right"/>
      <w:pPr>
        <w:ind w:left="2520" w:hanging="180"/>
      </w:pPr>
    </w:lvl>
    <w:lvl w:ilvl="3" w:tplc="5E4CE114" w:tentative="1">
      <w:start w:val="1"/>
      <w:numFmt w:val="decimal"/>
      <w:lvlText w:val="%4."/>
      <w:lvlJc w:val="left"/>
      <w:pPr>
        <w:ind w:left="3240" w:hanging="360"/>
      </w:pPr>
    </w:lvl>
    <w:lvl w:ilvl="4" w:tplc="5996441A" w:tentative="1">
      <w:start w:val="1"/>
      <w:numFmt w:val="lowerLetter"/>
      <w:lvlText w:val="%5."/>
      <w:lvlJc w:val="left"/>
      <w:pPr>
        <w:ind w:left="3960" w:hanging="360"/>
      </w:pPr>
    </w:lvl>
    <w:lvl w:ilvl="5" w:tplc="2E060F94" w:tentative="1">
      <w:start w:val="1"/>
      <w:numFmt w:val="lowerRoman"/>
      <w:lvlText w:val="%6."/>
      <w:lvlJc w:val="right"/>
      <w:pPr>
        <w:ind w:left="4680" w:hanging="180"/>
      </w:pPr>
    </w:lvl>
    <w:lvl w:ilvl="6" w:tplc="F55C74F2" w:tentative="1">
      <w:start w:val="1"/>
      <w:numFmt w:val="decimal"/>
      <w:lvlText w:val="%7."/>
      <w:lvlJc w:val="left"/>
      <w:pPr>
        <w:ind w:left="5400" w:hanging="360"/>
      </w:pPr>
    </w:lvl>
    <w:lvl w:ilvl="7" w:tplc="DC16B5CA" w:tentative="1">
      <w:start w:val="1"/>
      <w:numFmt w:val="lowerLetter"/>
      <w:lvlText w:val="%8."/>
      <w:lvlJc w:val="left"/>
      <w:pPr>
        <w:ind w:left="6120" w:hanging="360"/>
      </w:pPr>
    </w:lvl>
    <w:lvl w:ilvl="8" w:tplc="86AE4C7E" w:tentative="1">
      <w:start w:val="1"/>
      <w:numFmt w:val="lowerRoman"/>
      <w:lvlText w:val="%9."/>
      <w:lvlJc w:val="right"/>
      <w:pPr>
        <w:ind w:left="6840" w:hanging="180"/>
      </w:pPr>
    </w:lvl>
  </w:abstractNum>
  <w:abstractNum w:abstractNumId="18" w15:restartNumberingAfterBreak="0">
    <w:nsid w:val="4BF70759"/>
    <w:multiLevelType w:val="hybridMultilevel"/>
    <w:tmpl w:val="13EC9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9C93D14"/>
    <w:multiLevelType w:val="hybridMultilevel"/>
    <w:tmpl w:val="4A20F9FA"/>
    <w:lvl w:ilvl="0" w:tplc="AA9A8AE4">
      <w:start w:val="1"/>
      <w:numFmt w:val="decimal"/>
      <w:pStyle w:val="Paragraph"/>
      <w:lvlText w:val="%1."/>
      <w:lvlJc w:val="left"/>
      <w:pPr>
        <w:ind w:left="851" w:hanging="85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C5447D3"/>
    <w:multiLevelType w:val="hybridMultilevel"/>
    <w:tmpl w:val="4C3630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62BBC1"/>
    <w:multiLevelType w:val="hybridMultilevel"/>
    <w:tmpl w:val="075242F8"/>
    <w:lvl w:ilvl="0" w:tplc="8A648AD6">
      <w:start w:val="1"/>
      <w:numFmt w:val="bullet"/>
      <w:lvlText w:val=""/>
      <w:lvlJc w:val="left"/>
      <w:pPr>
        <w:ind w:left="720" w:hanging="360"/>
      </w:pPr>
      <w:rPr>
        <w:rFonts w:ascii="Symbol" w:hAnsi="Symbol" w:hint="default"/>
      </w:rPr>
    </w:lvl>
    <w:lvl w:ilvl="1" w:tplc="C7BA9D9E">
      <w:start w:val="1"/>
      <w:numFmt w:val="bullet"/>
      <w:lvlText w:val="o"/>
      <w:lvlJc w:val="left"/>
      <w:pPr>
        <w:ind w:left="1440" w:hanging="360"/>
      </w:pPr>
      <w:rPr>
        <w:rFonts w:ascii="Courier New" w:hAnsi="Courier New" w:hint="default"/>
      </w:rPr>
    </w:lvl>
    <w:lvl w:ilvl="2" w:tplc="4906E7A0">
      <w:start w:val="1"/>
      <w:numFmt w:val="bullet"/>
      <w:lvlText w:val=""/>
      <w:lvlJc w:val="left"/>
      <w:pPr>
        <w:ind w:left="2160" w:hanging="360"/>
      </w:pPr>
      <w:rPr>
        <w:rFonts w:ascii="Wingdings" w:hAnsi="Wingdings" w:hint="default"/>
      </w:rPr>
    </w:lvl>
    <w:lvl w:ilvl="3" w:tplc="6D26A9CC">
      <w:start w:val="1"/>
      <w:numFmt w:val="bullet"/>
      <w:lvlText w:val=""/>
      <w:lvlJc w:val="left"/>
      <w:pPr>
        <w:ind w:left="2880" w:hanging="360"/>
      </w:pPr>
      <w:rPr>
        <w:rFonts w:ascii="Symbol" w:hAnsi="Symbol" w:hint="default"/>
      </w:rPr>
    </w:lvl>
    <w:lvl w:ilvl="4" w:tplc="AC46875E">
      <w:start w:val="1"/>
      <w:numFmt w:val="bullet"/>
      <w:lvlText w:val="o"/>
      <w:lvlJc w:val="left"/>
      <w:pPr>
        <w:ind w:left="3600" w:hanging="360"/>
      </w:pPr>
      <w:rPr>
        <w:rFonts w:ascii="Courier New" w:hAnsi="Courier New" w:hint="default"/>
      </w:rPr>
    </w:lvl>
    <w:lvl w:ilvl="5" w:tplc="9E243342">
      <w:start w:val="1"/>
      <w:numFmt w:val="bullet"/>
      <w:lvlText w:val=""/>
      <w:lvlJc w:val="left"/>
      <w:pPr>
        <w:ind w:left="4320" w:hanging="360"/>
      </w:pPr>
      <w:rPr>
        <w:rFonts w:ascii="Wingdings" w:hAnsi="Wingdings" w:hint="default"/>
      </w:rPr>
    </w:lvl>
    <w:lvl w:ilvl="6" w:tplc="C20CC87E">
      <w:start w:val="1"/>
      <w:numFmt w:val="bullet"/>
      <w:lvlText w:val=""/>
      <w:lvlJc w:val="left"/>
      <w:pPr>
        <w:ind w:left="5040" w:hanging="360"/>
      </w:pPr>
      <w:rPr>
        <w:rFonts w:ascii="Symbol" w:hAnsi="Symbol" w:hint="default"/>
      </w:rPr>
    </w:lvl>
    <w:lvl w:ilvl="7" w:tplc="38DE1FD2">
      <w:start w:val="1"/>
      <w:numFmt w:val="bullet"/>
      <w:lvlText w:val="o"/>
      <w:lvlJc w:val="left"/>
      <w:pPr>
        <w:ind w:left="5760" w:hanging="360"/>
      </w:pPr>
      <w:rPr>
        <w:rFonts w:ascii="Courier New" w:hAnsi="Courier New" w:hint="default"/>
      </w:rPr>
    </w:lvl>
    <w:lvl w:ilvl="8" w:tplc="18DE81D6">
      <w:start w:val="1"/>
      <w:numFmt w:val="bullet"/>
      <w:lvlText w:val=""/>
      <w:lvlJc w:val="left"/>
      <w:pPr>
        <w:ind w:left="6480" w:hanging="360"/>
      </w:pPr>
      <w:rPr>
        <w:rFonts w:ascii="Wingdings" w:hAnsi="Wingdings" w:hint="default"/>
      </w:rPr>
    </w:lvl>
  </w:abstractNum>
  <w:abstractNum w:abstractNumId="22" w15:restartNumberingAfterBreak="0">
    <w:nsid w:val="696F2189"/>
    <w:multiLevelType w:val="hybridMultilevel"/>
    <w:tmpl w:val="DD246504"/>
    <w:lvl w:ilvl="0" w:tplc="9418D3BE">
      <w:start w:val="1"/>
      <w:numFmt w:val="bullet"/>
      <w:pStyle w:val="Bullets"/>
      <w:lvlText w:val=""/>
      <w:lvlJc w:val="left"/>
      <w:pPr>
        <w:ind w:left="1134" w:hanging="45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35360789">
    <w:abstractNumId w:val="21"/>
  </w:num>
  <w:num w:numId="2" w16cid:durableId="1481771025">
    <w:abstractNumId w:val="14"/>
  </w:num>
  <w:num w:numId="3" w16cid:durableId="63384370">
    <w:abstractNumId w:val="19"/>
  </w:num>
  <w:num w:numId="4" w16cid:durableId="1271931310">
    <w:abstractNumId w:val="22"/>
  </w:num>
  <w:num w:numId="5" w16cid:durableId="987441700">
    <w:abstractNumId w:val="22"/>
    <w:lvlOverride w:ilvl="0">
      <w:startOverride w:val="1"/>
    </w:lvlOverride>
  </w:num>
  <w:num w:numId="6" w16cid:durableId="1499422565">
    <w:abstractNumId w:val="22"/>
    <w:lvlOverride w:ilvl="0">
      <w:startOverride w:val="1"/>
    </w:lvlOverride>
  </w:num>
  <w:num w:numId="7" w16cid:durableId="2069916214">
    <w:abstractNumId w:val="22"/>
    <w:lvlOverride w:ilvl="0">
      <w:startOverride w:val="1"/>
    </w:lvlOverride>
  </w:num>
  <w:num w:numId="8" w16cid:durableId="1714303981">
    <w:abstractNumId w:val="22"/>
    <w:lvlOverride w:ilvl="0">
      <w:startOverride w:val="1"/>
    </w:lvlOverride>
  </w:num>
  <w:num w:numId="9" w16cid:durableId="1383334273">
    <w:abstractNumId w:val="22"/>
    <w:lvlOverride w:ilvl="0">
      <w:startOverride w:val="1"/>
    </w:lvlOverride>
  </w:num>
  <w:num w:numId="10" w16cid:durableId="1773280767">
    <w:abstractNumId w:val="9"/>
  </w:num>
  <w:num w:numId="11" w16cid:durableId="25370262">
    <w:abstractNumId w:val="7"/>
  </w:num>
  <w:num w:numId="12" w16cid:durableId="631717178">
    <w:abstractNumId w:val="6"/>
  </w:num>
  <w:num w:numId="13" w16cid:durableId="229852498">
    <w:abstractNumId w:val="5"/>
  </w:num>
  <w:num w:numId="14" w16cid:durableId="619150223">
    <w:abstractNumId w:val="4"/>
  </w:num>
  <w:num w:numId="15" w16cid:durableId="1727877967">
    <w:abstractNumId w:val="8"/>
  </w:num>
  <w:num w:numId="16" w16cid:durableId="1039671961">
    <w:abstractNumId w:val="3"/>
  </w:num>
  <w:num w:numId="17" w16cid:durableId="1876431772">
    <w:abstractNumId w:val="2"/>
  </w:num>
  <w:num w:numId="18" w16cid:durableId="1799951448">
    <w:abstractNumId w:val="1"/>
  </w:num>
  <w:num w:numId="19" w16cid:durableId="960921361">
    <w:abstractNumId w:val="0"/>
  </w:num>
  <w:num w:numId="20" w16cid:durableId="250091122">
    <w:abstractNumId w:val="15"/>
  </w:num>
  <w:num w:numId="21" w16cid:durableId="1373924523">
    <w:abstractNumId w:val="15"/>
    <w:lvlOverride w:ilvl="0">
      <w:startOverride w:val="1"/>
    </w:lvlOverride>
  </w:num>
  <w:num w:numId="22" w16cid:durableId="849182636">
    <w:abstractNumId w:val="20"/>
  </w:num>
  <w:num w:numId="23" w16cid:durableId="1885562495">
    <w:abstractNumId w:val="13"/>
  </w:num>
  <w:num w:numId="24" w16cid:durableId="957372281">
    <w:abstractNumId w:val="16"/>
  </w:num>
  <w:num w:numId="25" w16cid:durableId="370617405">
    <w:abstractNumId w:val="11"/>
  </w:num>
  <w:num w:numId="26" w16cid:durableId="1647930010">
    <w:abstractNumId w:val="12"/>
  </w:num>
  <w:num w:numId="27" w16cid:durableId="1494489404">
    <w:abstractNumId w:val="17"/>
  </w:num>
  <w:num w:numId="28" w16cid:durableId="924068732">
    <w:abstractNumId w:val="10"/>
  </w:num>
  <w:num w:numId="29" w16cid:durableId="1705300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7DB1"/>
    <w:rsid w:val="000053F8"/>
    <w:rsid w:val="00024D0A"/>
    <w:rsid w:val="00036BB6"/>
    <w:rsid w:val="00070065"/>
    <w:rsid w:val="000A4FEE"/>
    <w:rsid w:val="000B5939"/>
    <w:rsid w:val="0011205B"/>
    <w:rsid w:val="001134E7"/>
    <w:rsid w:val="001205F0"/>
    <w:rsid w:val="0017169E"/>
    <w:rsid w:val="001A5F38"/>
    <w:rsid w:val="001B0EE9"/>
    <w:rsid w:val="001B65B3"/>
    <w:rsid w:val="001E684E"/>
    <w:rsid w:val="00232C28"/>
    <w:rsid w:val="002408EA"/>
    <w:rsid w:val="002721F7"/>
    <w:rsid w:val="002819D7"/>
    <w:rsid w:val="002C1A7E"/>
    <w:rsid w:val="002D3376"/>
    <w:rsid w:val="002E777C"/>
    <w:rsid w:val="00311ED0"/>
    <w:rsid w:val="00315C39"/>
    <w:rsid w:val="003648C5"/>
    <w:rsid w:val="003722FA"/>
    <w:rsid w:val="003C7AAF"/>
    <w:rsid w:val="003F1BED"/>
    <w:rsid w:val="004075B6"/>
    <w:rsid w:val="00420952"/>
    <w:rsid w:val="00446BEE"/>
    <w:rsid w:val="00457DB1"/>
    <w:rsid w:val="004D4442"/>
    <w:rsid w:val="004E759D"/>
    <w:rsid w:val="005025A1"/>
    <w:rsid w:val="005250F9"/>
    <w:rsid w:val="00551796"/>
    <w:rsid w:val="006921E1"/>
    <w:rsid w:val="00736348"/>
    <w:rsid w:val="00764ABB"/>
    <w:rsid w:val="007778CC"/>
    <w:rsid w:val="007E22B3"/>
    <w:rsid w:val="007E7301"/>
    <w:rsid w:val="008450C7"/>
    <w:rsid w:val="00861B92"/>
    <w:rsid w:val="008814FB"/>
    <w:rsid w:val="008E08A6"/>
    <w:rsid w:val="008F5E30"/>
    <w:rsid w:val="0090661F"/>
    <w:rsid w:val="009135AB"/>
    <w:rsid w:val="00914D7F"/>
    <w:rsid w:val="009C219A"/>
    <w:rsid w:val="009E680B"/>
    <w:rsid w:val="00A15A1F"/>
    <w:rsid w:val="00A17F7D"/>
    <w:rsid w:val="00A3325A"/>
    <w:rsid w:val="00A35582"/>
    <w:rsid w:val="00A43013"/>
    <w:rsid w:val="00AD70B6"/>
    <w:rsid w:val="00AF108A"/>
    <w:rsid w:val="00AF4761"/>
    <w:rsid w:val="00B02E55"/>
    <w:rsid w:val="00B036C1"/>
    <w:rsid w:val="00B22C23"/>
    <w:rsid w:val="00B5431F"/>
    <w:rsid w:val="00B73737"/>
    <w:rsid w:val="00BA57C4"/>
    <w:rsid w:val="00BF42F8"/>
    <w:rsid w:val="00BF7FE0"/>
    <w:rsid w:val="00C451AF"/>
    <w:rsid w:val="00C96411"/>
    <w:rsid w:val="00CB2369"/>
    <w:rsid w:val="00CD1595"/>
    <w:rsid w:val="00CF58B7"/>
    <w:rsid w:val="00D351C1"/>
    <w:rsid w:val="00D35EFB"/>
    <w:rsid w:val="00D4113C"/>
    <w:rsid w:val="00D504B3"/>
    <w:rsid w:val="00D80375"/>
    <w:rsid w:val="00D86BF0"/>
    <w:rsid w:val="00D942A6"/>
    <w:rsid w:val="00DA3426"/>
    <w:rsid w:val="00E4503C"/>
    <w:rsid w:val="00E51920"/>
    <w:rsid w:val="00E64120"/>
    <w:rsid w:val="00E660A1"/>
    <w:rsid w:val="00E9761C"/>
    <w:rsid w:val="00ED2EAD"/>
    <w:rsid w:val="00F055F1"/>
    <w:rsid w:val="00F610AF"/>
    <w:rsid w:val="00FA0B37"/>
    <w:rsid w:val="00FA2C5A"/>
    <w:rsid w:val="00FC2D11"/>
    <w:rsid w:val="00FC6230"/>
    <w:rsid w:val="00FE352D"/>
    <w:rsid w:val="00FF01D9"/>
    <w:rsid w:val="00FF61E7"/>
    <w:rsid w:val="023A93A7"/>
    <w:rsid w:val="0ADAE912"/>
    <w:rsid w:val="0C76B973"/>
    <w:rsid w:val="0CDDF33F"/>
    <w:rsid w:val="1246D633"/>
    <w:rsid w:val="13763731"/>
    <w:rsid w:val="209F1895"/>
    <w:rsid w:val="29A6D617"/>
    <w:rsid w:val="32D959B8"/>
    <w:rsid w:val="35FFC15F"/>
    <w:rsid w:val="3AC31E8E"/>
    <w:rsid w:val="3CF58EB5"/>
    <w:rsid w:val="4278FACC"/>
    <w:rsid w:val="43F980C9"/>
    <w:rsid w:val="4565EB30"/>
    <w:rsid w:val="50CBBF37"/>
    <w:rsid w:val="53390511"/>
    <w:rsid w:val="56FEB6FE"/>
    <w:rsid w:val="589A875F"/>
    <w:rsid w:val="5B1B148D"/>
    <w:rsid w:val="5B5980AD"/>
    <w:rsid w:val="5F6F7AAB"/>
    <w:rsid w:val="64A8CE76"/>
    <w:rsid w:val="671CC84E"/>
    <w:rsid w:val="6A546910"/>
    <w:rsid w:val="72B98091"/>
    <w:rsid w:val="744D963D"/>
    <w:rsid w:val="77A83C18"/>
    <w:rsid w:val="783CECA8"/>
    <w:rsid w:val="79210760"/>
    <w:rsid w:val="79440C79"/>
    <w:rsid w:val="7B4D13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83B7E5"/>
  <w15:chartTrackingRefBased/>
  <w15:docId w15:val="{50DCC490-D5E6-45AE-98F2-793C4D072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semiHidden="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uiPriority="99"/>
    <w:lsdException w:name="footer" w:semiHidden="1"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qFormat="1"/>
    <w:lsdException w:name="Emphasis" w:semiHidden="1" w:qFormat="1"/>
    <w:lsdException w:name="Document Map" w:semiHidden="1"/>
    <w:lsdException w:name="Plain Text" w:semiHidden="1"/>
    <w:lsdException w:name="E-mail Signature"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qFormat/>
    <w:rsid w:val="00F610AF"/>
    <w:rPr>
      <w:sz w:val="24"/>
      <w:szCs w:val="24"/>
    </w:rPr>
  </w:style>
  <w:style w:type="paragraph" w:styleId="Heading1">
    <w:name w:val="heading 1"/>
    <w:basedOn w:val="Normal"/>
    <w:next w:val="Paragraph"/>
    <w:link w:val="Heading1Char"/>
    <w:uiPriority w:val="1"/>
    <w:qFormat/>
    <w:rsid w:val="00861B92"/>
    <w:pPr>
      <w:keepNext/>
      <w:spacing w:before="240" w:after="120"/>
      <w:outlineLvl w:val="0"/>
    </w:pPr>
    <w:rPr>
      <w:rFonts w:ascii="Arial" w:hAnsi="Arial"/>
      <w:b/>
      <w:bCs/>
      <w:kern w:val="32"/>
      <w:sz w:val="28"/>
      <w:szCs w:val="32"/>
    </w:rPr>
  </w:style>
  <w:style w:type="paragraph" w:styleId="Heading2">
    <w:name w:val="heading 2"/>
    <w:basedOn w:val="Normal"/>
    <w:next w:val="Paragraph"/>
    <w:link w:val="Heading2Char"/>
    <w:uiPriority w:val="2"/>
    <w:qFormat/>
    <w:rsid w:val="00861B92"/>
    <w:pPr>
      <w:keepNext/>
      <w:spacing w:before="240" w:after="60"/>
      <w:outlineLvl w:val="1"/>
    </w:pPr>
    <w:rPr>
      <w:rFonts w:ascii="Arial" w:hAnsi="Arial"/>
      <w:b/>
      <w:bCs/>
      <w:i/>
      <w:iCs/>
      <w:sz w:val="28"/>
      <w:szCs w:val="28"/>
    </w:rPr>
  </w:style>
  <w:style w:type="paragraph" w:styleId="Heading3">
    <w:name w:val="heading 3"/>
    <w:basedOn w:val="Normal"/>
    <w:next w:val="Paragraph"/>
    <w:link w:val="Heading3Char"/>
    <w:uiPriority w:val="3"/>
    <w:qFormat/>
    <w:rsid w:val="00A3325A"/>
    <w:pPr>
      <w:keepNext/>
      <w:spacing w:before="240" w:after="60"/>
      <w:outlineLvl w:val="2"/>
    </w:pPr>
    <w:rPr>
      <w:rFonts w:ascii="Arial" w:hAnsi="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uiPriority w:val="4"/>
    <w:qFormat/>
    <w:rsid w:val="00FF61E7"/>
    <w:pPr>
      <w:numPr>
        <w:numId w:val="3"/>
      </w:numPr>
      <w:spacing w:before="240" w:after="240" w:line="360" w:lineRule="auto"/>
      <w:ind w:left="709" w:hanging="709"/>
    </w:pPr>
    <w:rPr>
      <w:rFonts w:ascii="Arial" w:hAnsi="Arial"/>
    </w:rPr>
  </w:style>
  <w:style w:type="paragraph" w:styleId="Title">
    <w:name w:val="Title"/>
    <w:basedOn w:val="Normal"/>
    <w:next w:val="Heading1"/>
    <w:link w:val="TitleChar"/>
    <w:qFormat/>
    <w:rsid w:val="00861B92"/>
    <w:pPr>
      <w:spacing w:before="240" w:after="240"/>
      <w:jc w:val="center"/>
      <w:outlineLvl w:val="0"/>
    </w:pPr>
    <w:rPr>
      <w:rFonts w:ascii="Arial" w:hAnsi="Arial"/>
      <w:b/>
      <w:bCs/>
      <w:kern w:val="28"/>
      <w:sz w:val="32"/>
      <w:szCs w:val="32"/>
    </w:rPr>
  </w:style>
  <w:style w:type="character" w:customStyle="1" w:styleId="TitleChar">
    <w:name w:val="Title Char"/>
    <w:basedOn w:val="DefaultParagraphFont"/>
    <w:link w:val="Title"/>
    <w:rsid w:val="00861B92"/>
    <w:rPr>
      <w:rFonts w:ascii="Arial" w:hAnsi="Arial"/>
      <w:b/>
      <w:bCs/>
      <w:kern w:val="28"/>
      <w:sz w:val="32"/>
      <w:szCs w:val="32"/>
    </w:rPr>
  </w:style>
  <w:style w:type="character" w:customStyle="1" w:styleId="Heading1Char">
    <w:name w:val="Heading 1 Char"/>
    <w:basedOn w:val="DefaultParagraphFont"/>
    <w:link w:val="Heading1"/>
    <w:uiPriority w:val="1"/>
    <w:rsid w:val="00861B92"/>
    <w:rPr>
      <w:rFonts w:ascii="Arial" w:hAnsi="Arial"/>
      <w:b/>
      <w:bCs/>
      <w:kern w:val="32"/>
      <w:sz w:val="28"/>
      <w:szCs w:val="32"/>
    </w:rPr>
  </w:style>
  <w:style w:type="paragraph" w:customStyle="1" w:styleId="Bullets">
    <w:name w:val="Bullets"/>
    <w:basedOn w:val="Normal"/>
    <w:uiPriority w:val="5"/>
    <w:qFormat/>
    <w:rsid w:val="00F055F1"/>
    <w:pPr>
      <w:numPr>
        <w:numId w:val="4"/>
      </w:numPr>
      <w:spacing w:line="360" w:lineRule="auto"/>
    </w:pPr>
    <w:rPr>
      <w:rFonts w:ascii="Arial" w:hAnsi="Arial"/>
    </w:rPr>
  </w:style>
  <w:style w:type="paragraph" w:styleId="Header">
    <w:name w:val="header"/>
    <w:basedOn w:val="Normal"/>
    <w:link w:val="HeaderChar"/>
    <w:uiPriority w:val="99"/>
    <w:semiHidden/>
    <w:rsid w:val="0017169E"/>
    <w:pPr>
      <w:tabs>
        <w:tab w:val="center" w:pos="4513"/>
        <w:tab w:val="right" w:pos="9026"/>
      </w:tabs>
    </w:pPr>
    <w:rPr>
      <w:rFonts w:ascii="Arial" w:hAnsi="Arial"/>
    </w:rPr>
  </w:style>
  <w:style w:type="character" w:customStyle="1" w:styleId="HeaderChar">
    <w:name w:val="Header Char"/>
    <w:basedOn w:val="DefaultParagraphFont"/>
    <w:link w:val="Header"/>
    <w:uiPriority w:val="99"/>
    <w:semiHidden/>
    <w:rsid w:val="009E680B"/>
    <w:rPr>
      <w:rFonts w:ascii="Arial" w:hAnsi="Arial"/>
      <w:sz w:val="24"/>
      <w:szCs w:val="24"/>
    </w:rPr>
  </w:style>
  <w:style w:type="paragraph" w:styleId="Footer">
    <w:name w:val="footer"/>
    <w:basedOn w:val="Normal"/>
    <w:link w:val="FooterChar"/>
    <w:uiPriority w:val="99"/>
    <w:semiHidden/>
    <w:rsid w:val="00446BEE"/>
    <w:pPr>
      <w:tabs>
        <w:tab w:val="center" w:pos="4513"/>
        <w:tab w:val="right" w:pos="9026"/>
      </w:tabs>
    </w:pPr>
    <w:rPr>
      <w:rFonts w:ascii="Arial" w:hAnsi="Arial"/>
      <w:sz w:val="20"/>
    </w:rPr>
  </w:style>
  <w:style w:type="character" w:customStyle="1" w:styleId="FooterChar">
    <w:name w:val="Footer Char"/>
    <w:basedOn w:val="DefaultParagraphFont"/>
    <w:link w:val="Footer"/>
    <w:uiPriority w:val="99"/>
    <w:semiHidden/>
    <w:rsid w:val="0017169E"/>
    <w:rPr>
      <w:rFonts w:ascii="Arial" w:hAnsi="Arial"/>
      <w:szCs w:val="24"/>
    </w:rPr>
  </w:style>
  <w:style w:type="paragraph" w:styleId="BalloonText">
    <w:name w:val="Balloon Text"/>
    <w:basedOn w:val="Normal"/>
    <w:link w:val="BalloonTextChar"/>
    <w:semiHidden/>
    <w:rsid w:val="00446BEE"/>
    <w:rPr>
      <w:rFonts w:ascii="Tahoma" w:hAnsi="Tahoma" w:cs="Tahoma"/>
      <w:sz w:val="16"/>
      <w:szCs w:val="16"/>
    </w:rPr>
  </w:style>
  <w:style w:type="character" w:customStyle="1" w:styleId="BalloonTextChar">
    <w:name w:val="Balloon Text Char"/>
    <w:basedOn w:val="DefaultParagraphFont"/>
    <w:link w:val="BalloonText"/>
    <w:semiHidden/>
    <w:rsid w:val="00446BEE"/>
    <w:rPr>
      <w:rFonts w:ascii="Tahoma" w:hAnsi="Tahoma" w:cs="Tahoma"/>
      <w:sz w:val="16"/>
      <w:szCs w:val="16"/>
    </w:rPr>
  </w:style>
  <w:style w:type="character" w:customStyle="1" w:styleId="Heading2Char">
    <w:name w:val="Heading 2 Char"/>
    <w:basedOn w:val="DefaultParagraphFont"/>
    <w:link w:val="Heading2"/>
    <w:uiPriority w:val="2"/>
    <w:rsid w:val="00861B92"/>
    <w:rPr>
      <w:rFonts w:ascii="Arial" w:hAnsi="Arial"/>
      <w:b/>
      <w:bCs/>
      <w:i/>
      <w:iCs/>
      <w:sz w:val="28"/>
      <w:szCs w:val="28"/>
    </w:rPr>
  </w:style>
  <w:style w:type="character" w:customStyle="1" w:styleId="Heading3Char">
    <w:name w:val="Heading 3 Char"/>
    <w:basedOn w:val="DefaultParagraphFont"/>
    <w:link w:val="Heading3"/>
    <w:uiPriority w:val="3"/>
    <w:rsid w:val="006921E1"/>
    <w:rPr>
      <w:rFonts w:ascii="Arial" w:hAnsi="Arial"/>
      <w:b/>
      <w:bCs/>
      <w:sz w:val="24"/>
      <w:szCs w:val="26"/>
    </w:rPr>
  </w:style>
  <w:style w:type="paragraph" w:customStyle="1" w:styleId="Subbullets">
    <w:name w:val="Sub bullets"/>
    <w:basedOn w:val="Normal"/>
    <w:uiPriority w:val="6"/>
    <w:qFormat/>
    <w:rsid w:val="001B65B3"/>
    <w:pPr>
      <w:numPr>
        <w:numId w:val="20"/>
      </w:numPr>
      <w:spacing w:line="360" w:lineRule="auto"/>
      <w:ind w:left="1418" w:hanging="284"/>
    </w:pPr>
    <w:rPr>
      <w:rFonts w:ascii="Arial" w:hAnsi="Arial"/>
    </w:rPr>
  </w:style>
  <w:style w:type="paragraph" w:customStyle="1" w:styleId="Paragraphnonumbers">
    <w:name w:val="Paragraph no numbers"/>
    <w:basedOn w:val="Normal"/>
    <w:uiPriority w:val="99"/>
    <w:qFormat/>
    <w:rsid w:val="008814FB"/>
    <w:pPr>
      <w:spacing w:before="240" w:after="240" w:line="360" w:lineRule="auto"/>
    </w:pPr>
    <w:rPr>
      <w:rFonts w:ascii="Arial" w:hAnsi="Arial"/>
    </w:rPr>
  </w:style>
  <w:style w:type="paragraph" w:styleId="TOC1">
    <w:name w:val="toc 1"/>
    <w:basedOn w:val="Normal"/>
    <w:next w:val="Normal"/>
    <w:autoRedefine/>
    <w:semiHidden/>
    <w:rsid w:val="00F610AF"/>
    <w:rPr>
      <w:rFonts w:ascii="Arial" w:hAnsi="Arial"/>
    </w:rPr>
  </w:style>
  <w:style w:type="paragraph" w:styleId="TOC2">
    <w:name w:val="toc 2"/>
    <w:basedOn w:val="Normal"/>
    <w:next w:val="Normal"/>
    <w:autoRedefine/>
    <w:semiHidden/>
    <w:rsid w:val="00F610AF"/>
    <w:pPr>
      <w:ind w:left="240"/>
    </w:pPr>
    <w:rPr>
      <w:rFonts w:ascii="Arial" w:hAnsi="Arial"/>
    </w:rPr>
  </w:style>
  <w:style w:type="paragraph" w:styleId="TOC3">
    <w:name w:val="toc 3"/>
    <w:basedOn w:val="Normal"/>
    <w:next w:val="Normal"/>
    <w:autoRedefine/>
    <w:semiHidden/>
    <w:rsid w:val="00F610AF"/>
    <w:pPr>
      <w:ind w:left="480"/>
    </w:pPr>
    <w:rPr>
      <w:rFonts w:ascii="Arial" w:hAnsi="Arial"/>
    </w:rPr>
  </w:style>
  <w:style w:type="paragraph" w:styleId="TOC4">
    <w:name w:val="toc 4"/>
    <w:basedOn w:val="Normal"/>
    <w:next w:val="Normal"/>
    <w:autoRedefine/>
    <w:semiHidden/>
    <w:rsid w:val="00F610AF"/>
    <w:pPr>
      <w:ind w:left="720"/>
    </w:pPr>
    <w:rPr>
      <w:rFonts w:ascii="Arial" w:hAnsi="Arial"/>
    </w:rPr>
  </w:style>
  <w:style w:type="paragraph" w:styleId="TOAHeading">
    <w:name w:val="toa heading"/>
    <w:basedOn w:val="Normal"/>
    <w:next w:val="Normal"/>
    <w:semiHidden/>
    <w:rsid w:val="00F610AF"/>
    <w:pPr>
      <w:spacing w:before="120"/>
    </w:pPr>
    <w:rPr>
      <w:rFonts w:ascii="Arial" w:hAnsi="Arial"/>
      <w:b/>
      <w:bCs/>
    </w:rPr>
  </w:style>
  <w:style w:type="table" w:styleId="TableGrid">
    <w:name w:val="Table Grid"/>
    <w:basedOn w:val="TableNormal"/>
    <w:rsid w:val="00BA57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250F9"/>
    <w:pPr>
      <w:spacing w:after="160" w:line="259" w:lineRule="auto"/>
      <w:ind w:left="720"/>
      <w:contextualSpacing/>
    </w:pPr>
    <w:rPr>
      <w:rFonts w:asciiTheme="minorHAnsi" w:eastAsiaTheme="minorHAnsi" w:hAnsiTheme="minorHAnsi" w:cstheme="minorBidi"/>
      <w:sz w:val="22"/>
      <w:szCs w:val="22"/>
      <w:lang w:eastAsia="en-US"/>
    </w:rPr>
  </w:style>
  <w:style w:type="paragraph" w:customStyle="1" w:styleId="NICEnormal">
    <w:name w:val="NICE normal"/>
    <w:link w:val="NICEnormalChar"/>
    <w:qFormat/>
    <w:rsid w:val="00FA0B37"/>
    <w:pPr>
      <w:spacing w:after="240" w:line="360" w:lineRule="auto"/>
    </w:pPr>
    <w:rPr>
      <w:rFonts w:ascii="Arial" w:hAnsi="Arial"/>
      <w:sz w:val="24"/>
      <w:szCs w:val="24"/>
      <w:lang w:eastAsia="en-US"/>
    </w:rPr>
  </w:style>
  <w:style w:type="character" w:customStyle="1" w:styleId="NICEnormalChar">
    <w:name w:val="NICE normal Char"/>
    <w:link w:val="NICEnormal"/>
    <w:rsid w:val="00FA0B37"/>
    <w:rPr>
      <w:rFonts w:ascii="Arial" w:hAnsi="Arial"/>
      <w:sz w:val="24"/>
      <w:szCs w:val="24"/>
      <w:lang w:eastAsia="en-US"/>
    </w:rPr>
  </w:style>
  <w:style w:type="paragraph" w:customStyle="1" w:styleId="Bulletindent2">
    <w:name w:val="Bullet indent 2"/>
    <w:basedOn w:val="NICEnormal"/>
    <w:rsid w:val="00FA0B37"/>
    <w:pPr>
      <w:numPr>
        <w:ilvl w:val="1"/>
        <w:numId w:val="24"/>
      </w:numPr>
      <w:tabs>
        <w:tab w:val="clear" w:pos="1701"/>
      </w:tabs>
      <w:spacing w:after="0"/>
      <w:ind w:left="1702" w:hanging="284"/>
    </w:pPr>
  </w:style>
  <w:style w:type="paragraph" w:customStyle="1" w:styleId="Bulletindent1">
    <w:name w:val="Bullet indent 1"/>
    <w:basedOn w:val="NICEnormal"/>
    <w:link w:val="Bulletindent1Char"/>
    <w:rsid w:val="00FA0B37"/>
    <w:pPr>
      <w:numPr>
        <w:numId w:val="25"/>
      </w:numPr>
      <w:spacing w:after="0"/>
    </w:pPr>
  </w:style>
  <w:style w:type="character" w:customStyle="1" w:styleId="Bulletindent1Char">
    <w:name w:val="Bullet indent 1 Char"/>
    <w:link w:val="Bulletindent1"/>
    <w:rsid w:val="00FA0B37"/>
    <w:rPr>
      <w:rFonts w:ascii="Arial" w:hAnsi="Arial"/>
      <w:sz w:val="24"/>
      <w:szCs w:val="24"/>
      <w:lang w:eastAsia="en-US"/>
    </w:rPr>
  </w:style>
  <w:style w:type="paragraph" w:customStyle="1" w:styleId="NICEnormalindented">
    <w:name w:val="NICE normal indented"/>
    <w:basedOn w:val="NICEnormal"/>
    <w:rsid w:val="00FA0B37"/>
    <w:pPr>
      <w:tabs>
        <w:tab w:val="left" w:pos="1134"/>
      </w:tabs>
      <w:ind w:left="1134"/>
    </w:pPr>
  </w:style>
  <w:style w:type="paragraph" w:customStyle="1" w:styleId="Numberedheading2">
    <w:name w:val="Numbered heading 2"/>
    <w:basedOn w:val="Heading2"/>
    <w:next w:val="NICEnormal"/>
    <w:link w:val="Numberedheading2Char"/>
    <w:rsid w:val="00FA0B37"/>
    <w:pPr>
      <w:spacing w:line="360" w:lineRule="auto"/>
    </w:pPr>
    <w:rPr>
      <w:rFonts w:cs="Arial"/>
      <w:i w:val="0"/>
      <w:iCs w:val="0"/>
      <w:lang w:eastAsia="en-US"/>
    </w:rPr>
  </w:style>
  <w:style w:type="character" w:customStyle="1" w:styleId="Numberedheading2Char">
    <w:name w:val="Numbered heading 2 Char"/>
    <w:basedOn w:val="Heading2Char"/>
    <w:link w:val="Numberedheading2"/>
    <w:rsid w:val="00FA0B37"/>
    <w:rPr>
      <w:rFonts w:ascii="Arial" w:hAnsi="Arial" w:cs="Arial"/>
      <w:b/>
      <w:bCs/>
      <w:i w:val="0"/>
      <w:iCs w:val="0"/>
      <w:sz w:val="28"/>
      <w:szCs w:val="28"/>
      <w:lang w:eastAsia="en-US"/>
    </w:rPr>
  </w:style>
  <w:style w:type="table" w:styleId="TableGridLight">
    <w:name w:val="Grid Table Light"/>
    <w:basedOn w:val="TableNormal"/>
    <w:uiPriority w:val="40"/>
    <w:rsid w:val="002E777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NICEbrandtheme">
  <a:themeElements>
    <a:clrScheme name="NICE colour palette">
      <a:dk1>
        <a:srgbClr val="000000"/>
      </a:dk1>
      <a:lt1>
        <a:srgbClr val="FFFFFF"/>
      </a:lt1>
      <a:dk2>
        <a:srgbClr val="00436C"/>
      </a:dk2>
      <a:lt2>
        <a:srgbClr val="F7F3F1"/>
      </a:lt2>
      <a:accent1>
        <a:srgbClr val="228096"/>
      </a:accent1>
      <a:accent2>
        <a:srgbClr val="00436C"/>
      </a:accent2>
      <a:accent3>
        <a:srgbClr val="EAD054"/>
      </a:accent3>
      <a:accent4>
        <a:srgbClr val="EDD8CD"/>
      </a:accent4>
      <a:accent5>
        <a:srgbClr val="37916D"/>
      </a:accent5>
      <a:accent6>
        <a:srgbClr val="D07B4C"/>
      </a:accent6>
      <a:hlink>
        <a:srgbClr val="0000FF"/>
      </a:hlink>
      <a:folHlink>
        <a:srgbClr val="0000FF"/>
      </a:folHlink>
    </a:clrScheme>
    <a:fontScheme name="NICE corporate fonts">
      <a:majorFont>
        <a:latin typeface="Lora SemiBold"/>
        <a:ea typeface=""/>
        <a:cs typeface=""/>
      </a:majorFont>
      <a:minorFont>
        <a:latin typeface="Inter"/>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custClrLst>
    <a:custClr name="BLANK">
      <a:srgbClr val="FFFFFF"/>
    </a:custClr>
    <a:custClr name="Black 100%">
      <a:srgbClr val="000000"/>
    </a:custClr>
    <a:custClr name="Soft cream 100%">
      <a:srgbClr val="DED5CA"/>
    </a:custClr>
    <a:custClr name="BLANK">
      <a:srgbClr val="FFFFFF"/>
    </a:custClr>
    <a:custClr name="Bold teal 100%">
      <a:srgbClr val="228096"/>
    </a:custClr>
    <a:custClr name="Deep blue 100%">
      <a:srgbClr val="00436C"/>
    </a:custClr>
    <a:custClr name="Positive yellow 100%">
      <a:srgbClr val="EAD054"/>
    </a:custClr>
    <a:custClr name="Warm pink 100%">
      <a:srgbClr val="EDD8CD"/>
    </a:custClr>
    <a:custClr name="Balanced green 100%">
      <a:srgbClr val="37906D"/>
    </a:custClr>
    <a:custClr name="Natural tan 100%">
      <a:srgbClr val="D07B4D"/>
    </a:custClr>
    <a:custClr name="BLANK">
      <a:srgbClr val="FFFFFF"/>
    </a:custClr>
    <a:custClr name="Black 75%">
      <a:srgbClr val="404040"/>
    </a:custClr>
    <a:custClr name="Soft cream 75%">
      <a:srgbClr val="E6E0D7"/>
    </a:custClr>
    <a:custClr name="BLANK">
      <a:srgbClr val="FFFFFF"/>
    </a:custClr>
    <a:custClr name="Bold teal 75%">
      <a:srgbClr val="59A0B0"/>
    </a:custClr>
    <a:custClr name="Deep blue 75%">
      <a:srgbClr val="407291"/>
    </a:custClr>
    <a:custClr name="Positive yellow 75%">
      <a:srgbClr val="EFDC7F"/>
    </a:custClr>
    <a:custClr name="Warm pink 75%">
      <a:srgbClr val="F2E2D9"/>
    </a:custClr>
    <a:custClr name="Balanced green 75%">
      <a:srgbClr val="69AC91"/>
    </a:custClr>
    <a:custClr name="Natural tan 75%">
      <a:srgbClr val="DC9C7A"/>
    </a:custClr>
    <a:custClr name="BLANK">
      <a:srgbClr val="FFFFFF"/>
    </a:custClr>
    <a:custClr name="Black 50%">
      <a:srgbClr val="808080"/>
    </a:custClr>
    <a:custClr name="Soft cream 50%">
      <a:srgbClr val="EEEAE4"/>
    </a:custClr>
    <a:custClr name="BLANK">
      <a:srgbClr val="FFFFFF"/>
    </a:custClr>
    <a:custClr name="Bold teal 50%">
      <a:srgbClr val="91C0CB"/>
    </a:custClr>
    <a:custClr name="Deep blue 50%">
      <a:srgbClr val="80A1B5"/>
    </a:custClr>
    <a:custClr name="Positive yellow 50%">
      <a:srgbClr val="F4E8AA"/>
    </a:custClr>
    <a:custClr name="Warm pink 50%">
      <a:srgbClr val="F6ECE6"/>
    </a:custClr>
    <a:custClr name="Balanced green 50%">
      <a:srgbClr val="9BC8B6"/>
    </a:custClr>
    <a:custClr name="Natural tan 50%">
      <a:srgbClr val="E7BDA6"/>
    </a:custClr>
    <a:custClr name="BLANK">
      <a:srgbClr val="FFFFFF"/>
    </a:custClr>
    <a:custClr name="Black 25%">
      <a:srgbClr val="BFBFBF"/>
    </a:custClr>
    <a:custClr name="Soft cream 25%">
      <a:srgbClr val="F7F4F1"/>
    </a:custClr>
    <a:custClr name="BLANK">
      <a:srgbClr val="FFFFFF"/>
    </a:custClr>
    <a:custClr name="Bold teal 25%">
      <a:srgbClr val="C8E0E6"/>
    </a:custClr>
    <a:custClr name="Deep blue 25%">
      <a:srgbClr val="BFD0DA"/>
    </a:custClr>
    <a:custClr name="Positive yellow 25%">
      <a:srgbClr val="FAF3D4"/>
    </a:custClr>
    <a:custClr name="Warm pink 25%">
      <a:srgbClr val="FBF5F2"/>
    </a:custClr>
    <a:custClr name="Balanced green 25%">
      <a:srgbClr val="CDE3DA"/>
    </a:custClr>
    <a:custClr name="Natural tan 25%">
      <a:srgbClr val="F3DED3"/>
    </a:custClr>
  </a:custClrLst>
  <a:extLst>
    <a:ext uri="{05A4C25C-085E-4340-85A3-A5531E510DB2}">
      <thm15:themeFamily xmlns:thm15="http://schemas.microsoft.com/office/thememl/2012/main" name="NICEbrandtheme" id="{70A84E3F-A4BC-4A98-8AB3-6E7B5E7EEE81}" vid="{E26A7FCB-9D51-409A-8054-7103D09F3D93}"/>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D704341CB9D540B12ED741C385E705" ma:contentTypeVersion="9" ma:contentTypeDescription="Create a new document." ma:contentTypeScope="" ma:versionID="ae459eec18d400e777682d2b9ca600d0">
  <xsd:schema xmlns:xsd="http://www.w3.org/2001/XMLSchema" xmlns:xs="http://www.w3.org/2001/XMLSchema" xmlns:p="http://schemas.microsoft.com/office/2006/metadata/properties" xmlns:ns3="bab7c8a3-47ae-40bc-9a4f-a51d2b4e4035" xmlns:ns4="c7744250-3171-45e2-8773-3522eb573436" targetNamespace="http://schemas.microsoft.com/office/2006/metadata/properties" ma:root="true" ma:fieldsID="391f601cdcd7e653a47f5efe5247260d" ns3:_="" ns4:_="">
    <xsd:import namespace="bab7c8a3-47ae-40bc-9a4f-a51d2b4e4035"/>
    <xsd:import namespace="c7744250-3171-45e2-8773-3522eb57343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b7c8a3-47ae-40bc-9a4f-a51d2b4e4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7744250-3171-45e2-8773-3522eb5734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CE665C-CAB4-401B-A309-912BF0EFDA03}">
  <ds:schemaRefs>
    <ds:schemaRef ds:uri="http://purl.org/dc/terms/"/>
    <ds:schemaRef ds:uri="bab7c8a3-47ae-40bc-9a4f-a51d2b4e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c7744250-3171-45e2-8773-3522eb573436"/>
    <ds:schemaRef ds:uri="http://www.w3.org/XML/1998/namespace"/>
    <ds:schemaRef ds:uri="http://purl.org/dc/dcmitype/"/>
  </ds:schemaRefs>
</ds:datastoreItem>
</file>

<file path=customXml/itemProps2.xml><?xml version="1.0" encoding="utf-8"?>
<ds:datastoreItem xmlns:ds="http://schemas.openxmlformats.org/officeDocument/2006/customXml" ds:itemID="{AAC49E4C-B7F7-43BB-B6DA-DFE8DA5EB323}">
  <ds:schemaRefs>
    <ds:schemaRef ds:uri="http://schemas.microsoft.com/sharepoint/v3/contenttype/forms"/>
  </ds:schemaRefs>
</ds:datastoreItem>
</file>

<file path=customXml/itemProps3.xml><?xml version="1.0" encoding="utf-8"?>
<ds:datastoreItem xmlns:ds="http://schemas.openxmlformats.org/officeDocument/2006/customXml" ds:itemID="{4A25ED14-AAC1-4431-99E6-281BC74E2C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b7c8a3-47ae-40bc-9a4f-a51d2b4e4035"/>
    <ds:schemaRef ds:uri="c7744250-3171-45e2-8773-3522eb573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F9569B-A6D4-4C59-9560-86013A558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12</Pages>
  <Words>1164</Words>
  <Characters>6438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Bell</dc:creator>
  <cp:keywords/>
  <dc:description/>
  <cp:lastModifiedBy>Irene Walker</cp:lastModifiedBy>
  <cp:revision>8</cp:revision>
  <dcterms:created xsi:type="dcterms:W3CDTF">2022-09-20T10:34:00Z</dcterms:created>
  <dcterms:modified xsi:type="dcterms:W3CDTF">2022-09-20T15:43:00Z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0x01010067D704341CB9D540B12ED741C385E705</vt:lpwstr>
  </property>
</Properties>
</file>